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BDD64" w14:textId="77777777" w:rsidR="00BE76A1" w:rsidRPr="00CD5E88" w:rsidRDefault="009168F4" w:rsidP="007C6FFA">
      <w:pPr>
        <w:rPr>
          <w:b/>
          <w:sz w:val="24"/>
        </w:rPr>
      </w:pPr>
      <w:bookmarkStart w:id="0" w:name="OLE_LINK27"/>
      <w:r w:rsidRPr="00CD5E88">
        <w:rPr>
          <w:b/>
          <w:sz w:val="24"/>
        </w:rPr>
        <w:t>Bijlage “Restlevensduren bestaande weggedeelten”</w:t>
      </w:r>
    </w:p>
    <w:bookmarkEnd w:id="0"/>
    <w:p w14:paraId="159BDD65" w14:textId="77777777" w:rsidR="00BE76A1" w:rsidRDefault="00BE76A1" w:rsidP="007C6FFA"/>
    <w:tbl>
      <w:tblPr>
        <w:tblW w:w="2125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50"/>
        <w:gridCol w:w="851"/>
        <w:gridCol w:w="1134"/>
        <w:gridCol w:w="1223"/>
        <w:gridCol w:w="610"/>
        <w:gridCol w:w="567"/>
        <w:gridCol w:w="1701"/>
        <w:gridCol w:w="567"/>
        <w:gridCol w:w="1814"/>
        <w:gridCol w:w="850"/>
        <w:gridCol w:w="709"/>
        <w:gridCol w:w="709"/>
        <w:gridCol w:w="709"/>
        <w:gridCol w:w="567"/>
        <w:gridCol w:w="551"/>
        <w:gridCol w:w="16"/>
        <w:gridCol w:w="850"/>
        <w:gridCol w:w="851"/>
        <w:gridCol w:w="708"/>
        <w:gridCol w:w="693"/>
        <w:gridCol w:w="16"/>
        <w:gridCol w:w="1559"/>
        <w:gridCol w:w="2268"/>
        <w:gridCol w:w="12"/>
      </w:tblGrid>
      <w:tr w:rsidR="00BE76A1" w:rsidRPr="00404298" w14:paraId="159BDD6B" w14:textId="77777777" w:rsidTr="009940B9">
        <w:trPr>
          <w:cantSplit/>
          <w:trHeight w:val="821"/>
          <w:tblHeader/>
        </w:trPr>
        <w:tc>
          <w:tcPr>
            <w:tcW w:w="4932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vAlign w:val="center"/>
          </w:tcPr>
          <w:p w14:paraId="159BDD66" w14:textId="77777777" w:rsidR="009168F4" w:rsidRPr="002F5399" w:rsidRDefault="009168F4" w:rsidP="009168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59BDD67" w14:textId="77777777" w:rsidR="00BE76A1" w:rsidRPr="002F5399" w:rsidRDefault="009168F4" w:rsidP="009168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W</w:t>
            </w:r>
            <w:r w:rsidR="00BE76A1" w:rsidRPr="002F5399">
              <w:rPr>
                <w:rFonts w:ascii="Arial" w:hAnsi="Arial" w:cs="Arial"/>
                <w:sz w:val="16"/>
                <w:szCs w:val="16"/>
              </w:rPr>
              <w:t>egvak</w:t>
            </w:r>
          </w:p>
        </w:tc>
        <w:tc>
          <w:tcPr>
            <w:tcW w:w="9354" w:type="dxa"/>
            <w:gridSpan w:val="11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DD68" w14:textId="77777777" w:rsidR="00BE76A1" w:rsidRPr="002F5399" w:rsidRDefault="00BE76A1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Constructiegegevens</w:t>
            </w: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DD69" w14:textId="77777777" w:rsidR="00BE76A1" w:rsidRPr="002F5399" w:rsidRDefault="00BE76A1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Verkeersgegevens 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 </w:t>
            </w:r>
            <w:r w:rsidRPr="002F5399">
              <w:rPr>
                <w:rFonts w:ascii="Arial" w:hAnsi="Arial" w:cs="Arial"/>
                <w:sz w:val="16"/>
                <w:szCs w:val="16"/>
              </w:rPr>
              <w:t>behorend bij aangegeven restlevensduur</w:t>
            </w:r>
          </w:p>
        </w:tc>
        <w:tc>
          <w:tcPr>
            <w:tcW w:w="3855" w:type="dxa"/>
            <w:gridSpan w:val="4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BDD6A" w14:textId="77777777" w:rsidR="00BE76A1" w:rsidRPr="002F5399" w:rsidRDefault="00BE76A1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Resultaten</w:t>
            </w:r>
          </w:p>
        </w:tc>
      </w:tr>
      <w:tr w:rsidR="009168F4" w:rsidRPr="00404298" w14:paraId="159BDD70" w14:textId="77777777" w:rsidTr="009940B9">
        <w:trPr>
          <w:cantSplit/>
          <w:trHeight w:val="283"/>
          <w:tblHeader/>
        </w:trPr>
        <w:tc>
          <w:tcPr>
            <w:tcW w:w="4932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vAlign w:val="center"/>
          </w:tcPr>
          <w:p w14:paraId="159BDD6C" w14:textId="77777777" w:rsidR="009168F4" w:rsidRPr="002F5399" w:rsidRDefault="009168F4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4" w:type="dxa"/>
            <w:gridSpan w:val="11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DD6D" w14:textId="77777777" w:rsidR="009168F4" w:rsidRPr="002F5399" w:rsidRDefault="009168F4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DD6E" w14:textId="77777777" w:rsidR="009168F4" w:rsidRPr="002F5399" w:rsidRDefault="009168F4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5" w:type="dxa"/>
            <w:gridSpan w:val="4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BDD6F" w14:textId="77777777" w:rsidR="009168F4" w:rsidRPr="002F5399" w:rsidRDefault="009168F4" w:rsidP="007C6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0530" w:rsidRPr="00404298" w14:paraId="159BDD89" w14:textId="77777777" w:rsidTr="009940B9">
        <w:trPr>
          <w:gridAfter w:val="1"/>
          <w:wAfter w:w="12" w:type="dxa"/>
          <w:cantSplit/>
          <w:trHeight w:val="1980"/>
          <w:tblHeader/>
        </w:trPr>
        <w:tc>
          <w:tcPr>
            <w:tcW w:w="874" w:type="dxa"/>
            <w:tcBorders>
              <w:top w:val="double" w:sz="12" w:space="0" w:color="auto"/>
              <w:left w:val="single" w:sz="18" w:space="0" w:color="auto"/>
              <w:bottom w:val="double" w:sz="12" w:space="0" w:color="auto"/>
              <w:right w:val="single" w:sz="4" w:space="0" w:color="auto"/>
            </w:tcBorders>
            <w:textDirection w:val="btLr"/>
            <w:vAlign w:val="center"/>
          </w:tcPr>
          <w:p w14:paraId="159BDD71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Weg</w:t>
            </w:r>
          </w:p>
        </w:tc>
        <w:tc>
          <w:tcPr>
            <w:tcW w:w="850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extDirection w:val="btLr"/>
          </w:tcPr>
          <w:p w14:paraId="159BDD72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Baan</w:t>
            </w:r>
          </w:p>
        </w:tc>
        <w:tc>
          <w:tcPr>
            <w:tcW w:w="851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extDirection w:val="btLr"/>
          </w:tcPr>
          <w:p w14:paraId="159BDD73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F5399">
              <w:rPr>
                <w:rFonts w:ascii="Arial" w:hAnsi="Arial" w:cs="Arial"/>
                <w:sz w:val="16"/>
                <w:szCs w:val="16"/>
              </w:rPr>
              <w:t>Srtrook</w:t>
            </w:r>
            <w:proofErr w:type="spellEnd"/>
          </w:p>
        </w:tc>
        <w:tc>
          <w:tcPr>
            <w:tcW w:w="1134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4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59BDD75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van km</w:t>
            </w:r>
          </w:p>
          <w:p w14:paraId="159BDD76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7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tot km</w:t>
            </w:r>
          </w:p>
        </w:tc>
        <w:tc>
          <w:tcPr>
            <w:tcW w:w="610" w:type="dxa"/>
            <w:tcBorders>
              <w:top w:val="single" w:sz="18" w:space="0" w:color="auto"/>
              <w:left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8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H asfalt 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[mm]</w:t>
            </w:r>
          </w:p>
        </w:tc>
        <w:tc>
          <w:tcPr>
            <w:tcW w:w="567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9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H fundering 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[mm]</w:t>
            </w:r>
          </w:p>
        </w:tc>
        <w:tc>
          <w:tcPr>
            <w:tcW w:w="1701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A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Type fundering </w:t>
            </w:r>
          </w:p>
        </w:tc>
        <w:tc>
          <w:tcPr>
            <w:tcW w:w="567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14:paraId="159BDD7B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H </w:t>
            </w:r>
            <w:proofErr w:type="spellStart"/>
            <w:r w:rsidRPr="002F5399">
              <w:rPr>
                <w:rFonts w:ascii="Arial" w:hAnsi="Arial" w:cs="Arial"/>
                <w:sz w:val="16"/>
                <w:szCs w:val="16"/>
              </w:rPr>
              <w:t>onderfundering</w:t>
            </w:r>
            <w:proofErr w:type="spellEnd"/>
            <w:r w:rsidRPr="002F539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[mm]</w:t>
            </w:r>
          </w:p>
        </w:tc>
        <w:tc>
          <w:tcPr>
            <w:tcW w:w="1814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14:paraId="159BDD7C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 xml:space="preserve">Type </w:t>
            </w:r>
            <w:proofErr w:type="spellStart"/>
            <w:r w:rsidRPr="002F5399">
              <w:rPr>
                <w:rFonts w:ascii="Arial" w:hAnsi="Arial" w:cs="Arial"/>
                <w:sz w:val="16"/>
                <w:szCs w:val="16"/>
              </w:rPr>
              <w:t>onderfundering</w:t>
            </w:r>
            <w:proofErr w:type="spellEnd"/>
          </w:p>
        </w:tc>
        <w:tc>
          <w:tcPr>
            <w:tcW w:w="850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D" w14:textId="77777777" w:rsidR="00F00530" w:rsidRPr="002F5399" w:rsidRDefault="00F00530" w:rsidP="00F00530">
            <w:pPr>
              <w:ind w:left="113" w:right="113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F5399">
              <w:rPr>
                <w:rFonts w:ascii="Arial" w:hAnsi="Arial" w:cs="Arial"/>
                <w:sz w:val="16"/>
                <w:szCs w:val="16"/>
                <w:lang w:val="es-ES"/>
              </w:rPr>
              <w:t xml:space="preserve">E </w:t>
            </w:r>
            <w:proofErr w:type="spellStart"/>
            <w:r w:rsidRPr="002F5399">
              <w:rPr>
                <w:rFonts w:ascii="Arial" w:hAnsi="Arial" w:cs="Arial"/>
                <w:sz w:val="16"/>
                <w:szCs w:val="16"/>
                <w:lang w:val="es-ES"/>
              </w:rPr>
              <w:t>asfalt</w:t>
            </w:r>
            <w:proofErr w:type="spellEnd"/>
            <w:r w:rsidRPr="002F539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  <w:lang w:val="es-ES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  <w:lang w:val="es-ES"/>
              </w:rPr>
              <w:t xml:space="preserve"> (20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  <w:lang w:val="es-ES"/>
              </w:rPr>
              <w:t>o</w:t>
            </w:r>
            <w:r w:rsidRPr="002F5399">
              <w:rPr>
                <w:rFonts w:ascii="Arial" w:hAnsi="Arial" w:cs="Arial"/>
                <w:sz w:val="16"/>
                <w:szCs w:val="16"/>
                <w:lang w:val="es-ES"/>
              </w:rPr>
              <w:t>C, 80 km/u) [MPa]</w:t>
            </w:r>
          </w:p>
        </w:tc>
        <w:tc>
          <w:tcPr>
            <w:tcW w:w="709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7E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E fundering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[MPa]</w:t>
            </w:r>
          </w:p>
        </w:tc>
        <w:tc>
          <w:tcPr>
            <w:tcW w:w="709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14:paraId="159BDD7F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E onderfundering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[MPa]</w:t>
            </w:r>
          </w:p>
        </w:tc>
        <w:tc>
          <w:tcPr>
            <w:tcW w:w="709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0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E ondergrond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[MPa]</w:t>
            </w:r>
          </w:p>
        </w:tc>
        <w:tc>
          <w:tcPr>
            <w:tcW w:w="567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1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Stijfheids-karakteristiek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2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Vermoeiings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karakteristiek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3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Peiljaar berekening restlevens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duur</w:t>
            </w:r>
          </w:p>
        </w:tc>
        <w:tc>
          <w:tcPr>
            <w:tcW w:w="851" w:type="dxa"/>
            <w:tcBorders>
              <w:top w:val="single" w:sz="18" w:space="0" w:color="auto"/>
              <w:bottom w:val="doub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4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Verkeersbelasting peiljaar (vracht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wagens/werkdag)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5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Groei vrachtverkeer [% per jaar]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2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59BDD86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Vrachtwagen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schade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factor [100kN </w:t>
            </w:r>
            <w:proofErr w:type="spellStart"/>
            <w:r w:rsidRPr="002F5399">
              <w:rPr>
                <w:rFonts w:ascii="Arial" w:hAnsi="Arial" w:cs="Arial"/>
                <w:sz w:val="16"/>
                <w:szCs w:val="16"/>
              </w:rPr>
              <w:t>aslast</w:t>
            </w:r>
            <w:proofErr w:type="spellEnd"/>
            <w:r w:rsidRPr="002F5399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1559" w:type="dxa"/>
            <w:tcBorders>
              <w:top w:val="double" w:sz="12" w:space="0" w:color="auto"/>
              <w:left w:val="single" w:sz="18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59BDD87" w14:textId="4DC4CB1D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Maximale waarde rest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 xml:space="preserve">levens </w:t>
            </w:r>
            <w:r w:rsidRPr="002F5399">
              <w:rPr>
                <w:rFonts w:ascii="Arial" w:hAnsi="Arial" w:cs="Arial"/>
                <w:sz w:val="16"/>
                <w:szCs w:val="16"/>
              </w:rPr>
              <w:softHyphen/>
              <w:t>duur</w:t>
            </w:r>
            <w:r w:rsidRPr="002F5399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2F5399">
              <w:rPr>
                <w:rFonts w:ascii="Arial" w:hAnsi="Arial" w:cs="Arial"/>
                <w:sz w:val="16"/>
                <w:szCs w:val="16"/>
              </w:rPr>
              <w:t xml:space="preserve"> in peiljaar [jaar]</w:t>
            </w:r>
          </w:p>
        </w:tc>
        <w:tc>
          <w:tcPr>
            <w:tcW w:w="2268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59BDD88" w14:textId="77777777" w:rsidR="00F00530" w:rsidRPr="002F5399" w:rsidRDefault="00F00530" w:rsidP="007C6FF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F5399">
              <w:rPr>
                <w:rFonts w:ascii="Arial" w:hAnsi="Arial" w:cs="Arial"/>
                <w:sz w:val="16"/>
                <w:szCs w:val="16"/>
              </w:rPr>
              <w:t>Opmerkingen</w:t>
            </w:r>
          </w:p>
        </w:tc>
      </w:tr>
      <w:tr w:rsidR="002246E9" w:rsidRPr="002246E9" w14:paraId="6BEFE43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F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B1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70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D17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CFEB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8000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8DA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8E7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81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0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CC2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7A9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8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026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CA4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96F2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47D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3E1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53F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97B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8EC3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BB9B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F2C19" w:rsidRPr="002246E9" w14:paraId="7D1CC69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EF4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CD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AB2B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F652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7EBB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8AE35C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41216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A61B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EE17" w14:textId="485D1FA4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DA2C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BA08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A2D0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C15B" w14:textId="352B73F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F7DC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9EEB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981375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F710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1022C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D34E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2DFA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BC950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026D741" w14:textId="70BAC119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6F2C19" w:rsidRPr="002246E9" w14:paraId="69E062D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1B06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929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E4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7638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2F86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1767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B942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AF1725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E034" w14:textId="372EB2B1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E4D0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6C2B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81D4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F4E0" w14:textId="7F2FB374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A052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553FB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3ACB6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5848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9202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36976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19FEC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00E239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FF3751A" w14:textId="4F12E95A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6F2C19" w:rsidRPr="002246E9" w14:paraId="402F39F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269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AC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F280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89FE7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4706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2,625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8F05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91A0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8C2B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61C3" w14:textId="6A4C88EA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EAB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A153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DAD4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9BF8" w14:textId="19301C5F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264F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292D5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BCCD2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18132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A2ECC0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13CB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336C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A867A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745EA03" w14:textId="3FD5E29F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6F2C19" w:rsidRPr="002246E9" w14:paraId="79688AB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F65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6A5C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FD8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8CD18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500B6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2,625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3428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ADB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338DA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59DE" w14:textId="093464F6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92C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BEDE1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B492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83B0" w14:textId="2637846F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AFDB30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8C1F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6E2F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2F338A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2C5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7056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8488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32DE05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7C5F7F" w14:textId="0ED04667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6F2C19" w:rsidRPr="002246E9" w14:paraId="66DE229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B6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C00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B47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A10D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2,625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5E8D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D36CC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1103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80CD5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3513" w14:textId="5C231D0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F0B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996D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DA76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E634" w14:textId="4B33DB5B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8180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FAFA6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22FC7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F88D0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04AC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1D5D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5644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418F0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15D6450" w14:textId="438B31A0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6F2C19" w:rsidRPr="002246E9" w14:paraId="4E1C9A5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9FF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DD6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C3C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0A41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2,625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2208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D381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5CAFA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A89F4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4702" w14:textId="66BCAEF8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EAD3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064FD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F0A8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092F" w14:textId="1EC9C3A1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E25DE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CF8EA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0E182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F7F239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43ECF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A7DB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4B7C1" w14:textId="77777777" w:rsidR="006F2C19" w:rsidRPr="002246E9" w:rsidRDefault="006F2C19" w:rsidP="006F2C1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A59C0" w14:textId="77777777" w:rsidR="006F2C19" w:rsidRPr="002246E9" w:rsidRDefault="006F2C19" w:rsidP="006F2C1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1121782" w14:textId="4B8B7C2F" w:rsidR="006F2C19" w:rsidRPr="002246E9" w:rsidRDefault="006F2C19" w:rsidP="006F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</w:tr>
      <w:tr w:rsidR="002246E9" w:rsidRPr="002246E9" w14:paraId="6CDA194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B3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62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19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2EA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DA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43C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463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CD5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9A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14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B7A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3D2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07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A94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2F4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C83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12C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A3D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848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8B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C2FA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9C93A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3B75B4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AD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9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28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D6A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2,925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70A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603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407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7357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3C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31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01A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F0E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E1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E92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E28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248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5D8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2AF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1BD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6101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E21F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A61D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67459D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90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E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02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044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8D7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867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AAB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E53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8C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6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2BB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1B3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B9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5CE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DA6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212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5245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EE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367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8AB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FD8B1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CF8D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B0588E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E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DA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D3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E2B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78E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533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5CC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6410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4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1D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D60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6D9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20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CF6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109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9DA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0F3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88E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F32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7B2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8D1A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EA32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C8356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C9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47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64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FF8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CD2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363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444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A50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84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AF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53C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211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28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D60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6EC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B7C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D2D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B4B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3F3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007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BE67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5CCA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3DCA9D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50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1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4F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777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DFA6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240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9FB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15C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AF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7B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409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325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3C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C29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2215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A572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743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F7B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DAA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8F5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6E76F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67F4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B12828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2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2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C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DEBF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F74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467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4CA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EF74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ED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80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CE3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077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0D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FF3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AD7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750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DF4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613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388F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A3D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7F09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5845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8B16A5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4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39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6A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124D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3754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DFA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4462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A7A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C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3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0A1B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C8A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B3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3F8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5A4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12C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32D7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512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C01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E76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E95A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8,3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F920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85A848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38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A5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E2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D657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638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B24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91F6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A7D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A2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CE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2FF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CB8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CB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4E2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8D5B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635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93F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E2F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314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9E0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4A877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C461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FD354B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04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78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D2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EE7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AFB4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378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5AD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CB4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Stol, z. grindhoudendzand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2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DC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3B6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E26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2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D96F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812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380B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EA0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23F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B29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36E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AF1F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01457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F6FD1A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43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2C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E8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231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34C2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B2F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7A3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449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Mijnsteen, 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55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2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C96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515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A6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DDA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0B0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E48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0F9B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E0D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21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FCF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84C2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E4F9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CCDCD2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F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5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77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321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809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D860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C5D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961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Mijnsteen, 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C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0B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972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C3C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8F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3874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33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95B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F09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C85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4D1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D1C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7A18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D0A3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49681A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1D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14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A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848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FC9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26F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5EC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826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3C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80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87E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E0C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DC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2FC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8B9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C423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C01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A61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881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3AF1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4AAD8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073C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AC12A1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57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B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D2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110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2A1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FD4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0FF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C44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70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9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BE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174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60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A43E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D1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4B5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A3FB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E69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83D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FFA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99EC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DF65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942959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2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F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58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2CB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4,326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35C4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4,326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EAB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818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30F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Mijnsteen, 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D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EE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A27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905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E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2647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7CE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42C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437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048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F2F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F29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3753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48D6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C6791B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B4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8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B0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BED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87D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3AD8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99F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AE3A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Mijnsteen, 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76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7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F59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E71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0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3FC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F63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872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6B1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DAC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EDC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3F13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D1F01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46F8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77ED57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1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C6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4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617C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2EF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F8A3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55C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8AC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EF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6D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B3C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FB95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62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DEE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3CE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DD4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0403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568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476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7FA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362D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2A7D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800F3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D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37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F3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EB3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941A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D35E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05B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D93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BA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37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grindhoudendzand, stuit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F3C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48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8F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CA1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6E1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00A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FAF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577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39E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560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16C6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78F4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81B1FE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F0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C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B7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BD0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847E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3BC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B05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898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FE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A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z. grindhoudendzand, stuit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B81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056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B48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4FD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D50A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DE4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508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104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71B3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10C89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C30D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AC4B21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61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2F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40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E31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EE8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69E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A6E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0EB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2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4D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stuit, leemhoudendzand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762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52D4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AD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898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716B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93F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F00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10CA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6C4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505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2B7B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F344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B1D052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64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C0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20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F0C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7C24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ECD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CC3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71A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D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DF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stuit, leemhoudendzand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956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9D29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19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B8C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A82D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5E1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E5D6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8FE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F4D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47B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2B12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37E9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19B442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AB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4F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02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A97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996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7C2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770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88E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F9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12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leemhoudendzand, witzand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4A9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A7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2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9318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17B4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0FE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822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FEE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D9A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033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73A9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052F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4D4498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E9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03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D4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778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F5E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D62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5ED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A00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2F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C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leemhoudendzand, witzand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02A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5ED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3E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685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A84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EFA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EE7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340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096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07E8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E708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3,2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EAB7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62F802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E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EA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1B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98D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BB5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7,925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7213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341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39E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2E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1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witzand, stol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5DB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D6B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84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3C5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1437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0C8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712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FB3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858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939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4019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EC4C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22675E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0F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C3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8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248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AEA1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7,925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7005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7C3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3B86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A8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87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grindhoudendzand, witzand, stol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886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67C3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26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CFD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30B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76B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094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4A2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B6A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0EA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9118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F1DFE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0765BD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18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4B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9F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311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7,925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74D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0CCB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8C3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3F2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F2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ED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032E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0F84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7B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8B9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87F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5DB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6B86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24C7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884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DDA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B32C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57056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DBB8DF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0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A3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83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A61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7,925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30A9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E2FB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398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2F8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B3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07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81F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53B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A4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F00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062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F74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B2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220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BA1E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04E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A231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3,7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202A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133C04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0E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E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F9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476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830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BE5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2E3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277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2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91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F8B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0E66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E9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89D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F21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14E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BB4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8C1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4E5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302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C854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233A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9B0F71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D8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F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6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8AE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8C0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FAE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6DC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3AD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2F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B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0AC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931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D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63E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6AB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094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338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CD8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F54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19E2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764B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EDB5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C1AF56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E5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A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DA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5DA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6,325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E30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6,425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F2B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447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6E9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56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38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51A5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9AB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66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73C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642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C4E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26F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4E5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18C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4CA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E293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06C6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EB33C6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FE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B9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E0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5A63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8FE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83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08D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FC7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05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0D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witzand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6FA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0B8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0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B5E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B66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833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0A4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142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196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816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A4E9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50F2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CDB478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67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3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03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F82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5,250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F44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5,250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574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5F1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688E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C4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BA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stuit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C1C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13B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06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5DD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14A9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6EE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AB2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111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5CA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3C4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1D6EF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373AE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94D513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9B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49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48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620C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5,601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8D05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5,601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63E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4EC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C58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A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D2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12E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8D8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9D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078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85F2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3E9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C6C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685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31F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6FE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3C24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007F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B2380D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5C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69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2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6A1C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BA8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6,350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1D9E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D9E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829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D1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EE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A5A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069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31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D61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D1A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657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F9BB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F53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28E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6A2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3D74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61FE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38AA1D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A0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10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9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610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6,401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6C1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6,401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BCD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22D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38C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E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FB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1D8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FCD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8D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0EE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9F5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82F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A5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C65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9E47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232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B76FF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E727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F0261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D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68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8B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85C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D5A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7,250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5F4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36A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657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42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04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witzand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EDF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F5F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F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A23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311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B7A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696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4DC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8BE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F29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5759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C590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6499D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5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0D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FB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D2A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F17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8,300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999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354B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421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6C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9B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993E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45E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1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47F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AA4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65FF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699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D75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032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852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45C8B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20E8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64DB6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12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A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9E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A30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8,525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CAB0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87D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2D3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7D7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61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1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6A3A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FF2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C2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906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E9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C05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A6AB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0201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57E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FF5D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F41C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AADA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EF9B92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C7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04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70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162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8,525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F7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EF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643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FD0E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86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4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grindhoudenzand, stol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BE1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B938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EE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EF4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E14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32C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E6C2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B950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4C0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B5A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08FF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032C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DAF682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6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18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40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AC6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8,525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B988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BD1D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3EF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7B3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11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90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grindhoudenzand, stol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7B9D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45E5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71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316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D4F0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C18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A873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A56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B67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555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71EC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4990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D38CE8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71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78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B0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441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FFB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ACD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BF1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15B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7D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91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FEEB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FB1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0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2A4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67A5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14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F6B8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486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C26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D87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020D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794E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8F3CBF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75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02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3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839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B3BD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8AC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F0A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127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18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4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221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9A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9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0A9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214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BC5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2B3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374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A21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272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0638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7452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B897F2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F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78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26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96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675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93C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1F7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BFC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B0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73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1B7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3BB2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ED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F73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78D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915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912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FDC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B14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7F48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B01D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1CF4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F3D422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DD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D6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78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371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2F4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382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3E5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48B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AB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43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93A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811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2A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F78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026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31A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D67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14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094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998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FD80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EA7E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EF3191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CE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C5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43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C3E8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D27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95D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C0A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90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D6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B6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673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553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8D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6B6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2FA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250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0CA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575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4887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C1C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D891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0C93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B7E6B8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76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6E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66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0BF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8,725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5BF0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8,825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59C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5DD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8B0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DB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C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61C6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7FC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28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47B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53E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D16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93EB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793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6D51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002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BDA6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6080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32C9BC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E1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5C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98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E93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A5B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73C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B460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F6E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09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9C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89A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A68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03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E2E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547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A332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472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692E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99B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5FBB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4069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6D3F9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DA2A19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16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0A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53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520B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A072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18F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B7D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C607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66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8F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A48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71A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D4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F70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BF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8D2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74A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245C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066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25CC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E437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18,5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EFD2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E0F6EC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2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21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64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CB1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9,495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DED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D1D9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FF3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8EE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Mijnsteen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7E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D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5A34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F33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29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C4D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584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C2F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B21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698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CAA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FEF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D189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4759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60F2F0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C0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9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8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D5D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565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8631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46F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885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2D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5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2C2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874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7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367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6D2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FA40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CDD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3F12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371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BF2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547B9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6DC5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7D7FA9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CF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F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6A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8B7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AD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F05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25A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A46D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85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7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E4E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5976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E7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D2C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0E2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CE2C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B04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C1A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149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BDF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135A7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2E6A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79B8FA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91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A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CF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D108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D76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413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782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D8E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B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2D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DC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091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32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EA3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9FF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557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4C5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F94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0BD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2D0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451D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B4292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B8253D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4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0E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0A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9F3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29D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CED8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CFC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354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4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1E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CB6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79BC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71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3BA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15CB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190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FE1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6DA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64F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D36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6A44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A8D1B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C57830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2A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6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44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350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4DD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142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A07A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B7D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3F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2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9E9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8FF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9E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1807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3D9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A94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25DD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BEBD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589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CFD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457A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2AB6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89317C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D5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32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32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BDD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E94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12,326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E57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784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9B9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44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96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660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B2C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69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104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BC8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803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1B9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356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D09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1A2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711B4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0009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096B92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B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4D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E5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F6C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AE7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12,326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86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DF0F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BB9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F3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F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1F3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D19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2E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F29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0A9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920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D7D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5A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012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CEC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5D67A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EE57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90B113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D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1D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3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52D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12,326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2D8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12,775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0BC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8A4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A3F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BF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DA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F24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33B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95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7B2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5F9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63C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5F0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5E9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1F91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2E39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DD9E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D42D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0279B4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71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B0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CE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49D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12,326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5C1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12,775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EB3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0BD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0FEA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3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DC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B76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3D2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1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97A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599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58F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7F44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0EB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3E5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2873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8CEB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7,3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EEBC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582103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4A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D5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52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F94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12,775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891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54D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DE4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159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9F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F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432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681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D2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A4B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3FC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EA3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9BD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3C9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18DC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E5A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D653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1017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D320D0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F9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10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C3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9AC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12,775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2B9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241E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B2DF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AEA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B7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BD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BBA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E6D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DA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6B9B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BDE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23A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031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DC2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E5F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320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D3AA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0C42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F43B59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49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1F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83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233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14,599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187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D92E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996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FC8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F7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AB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Grindhoudenzand, 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3D5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328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78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A1E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D24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497D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123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9B1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87AB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370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0586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CC16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9D87FE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B4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6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0C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098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14,599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6D2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BEB8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826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EFC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73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5D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Grindhoudenzand, 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F96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D9F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BB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F1A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5EB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454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0F0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ED8F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EDF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F1A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F912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0D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C6228C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6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B4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C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829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D239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E6CD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411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96E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70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9F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1995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97B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8F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371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634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8C8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183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EE4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EEB4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601C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CEFA3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1FEF7B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82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0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7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A5F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F2D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DFF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F91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C07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1F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75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E51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A0C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4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13F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B9B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FF8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203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D02A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99B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F81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56F3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8AE2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ACF7F8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51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07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52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64E6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F4B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050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4F6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27F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C1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B6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56F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ECC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0A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166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D6A3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405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9D9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7D1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D0E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FB4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94A4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35D4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9480E5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A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F3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3B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D2F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A5A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5C1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294B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DF4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C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BE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D04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A48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12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3895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F29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A73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E1A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F2E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FA8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4C38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8EDB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4561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6CDA88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0D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9F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A4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246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4A4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10,350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E37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77D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731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BF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78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DEDD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319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44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28A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38B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5058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195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023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DE2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CB8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D104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5BE9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601D5E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39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10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7A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18E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9DDC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E8B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605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E70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C8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01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67F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422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5F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C2E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30D6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917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DA8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E9D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C89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550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8184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9857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ADAB0A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2D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04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9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3F6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A19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CB13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A671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09F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5D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A9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276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262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8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5E9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A7AD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B11E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A84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93F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6AD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6B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90C3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6990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B38EAE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1A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79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74A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12,500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204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12,500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712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836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A44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5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F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20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041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37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A5A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A0C3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7A6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59C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51E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458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AD0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A39B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5C1C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74F934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9A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9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39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171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12,951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89A8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12,951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172B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0FA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74E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66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F7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D1E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E7CE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7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1C6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1DF5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B6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177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2FD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F12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092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3693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8194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52AFE3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47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B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AF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A99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9CF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BCB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D98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493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C2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6D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C06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F9A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59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6232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6C5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A59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847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A66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DF9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7FF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73168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4C9B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35F020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7F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98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63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91B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13,152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1F9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13,152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764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66B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55C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0D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C4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73F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3E9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8C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00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5CB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58F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5FB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775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CA0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6DCD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A8E7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978E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85682C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8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F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40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399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14,149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C24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14,149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0E6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7E4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58F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EE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5B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FDD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90C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D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C19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DB8A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EC7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7F7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41E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410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C5E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777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97CD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77E85A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95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C2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C0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A11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6B1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14,300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954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EFC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1C8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4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3E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0F0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C1A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82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7E62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468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86D2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4197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38E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1C8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2E0C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B15CB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DF8C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3B32BF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EF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1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C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0826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14,549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C93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14,549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F9E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186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46D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69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1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Grindhoudenzand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DCC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575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0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85F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5C5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41F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CD74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FAC9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1161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402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CD5D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E4DB0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9DC5AF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B3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0F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FC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15,500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0C2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15,650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641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CD3B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BAF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16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8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1A2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6880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3A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807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F416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059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F59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322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EF04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ED6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49A6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4C2A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0FA40F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3E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12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71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98D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16,150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4C8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16,150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EADF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62F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913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58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E8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9A69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08E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3A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FD82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874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7B7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354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8D69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1B5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013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BF06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27EE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926346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81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A9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4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728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16,250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B35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16,250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936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2FC0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5C1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FD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9B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0CB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AEF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5B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7D6A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F59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66B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6D7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47E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B6A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9C2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582E3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10A5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91F3AC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04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CF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5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3629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B46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EECC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B2F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B4C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D8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F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E12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5D8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C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317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6A4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D71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6EF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D9A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E91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A66E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3BBB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48F6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7B246B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2A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5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39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1A6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8DB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8F7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6C7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A2E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BC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13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565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9FB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80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972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8E5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E72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349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DFC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1D9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087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A901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5A4D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C13E5F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B1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42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54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549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16,410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7A2D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88F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3F8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7A0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F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1E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9D1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FDA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22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908C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7DF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CB27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F08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01A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93F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10A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1C876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5C1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D58AFA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8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D1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50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BD3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E3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943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F6F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642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FB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7B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291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49A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28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61D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17C9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12A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58C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6BB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897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AD8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371D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4045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5E05DD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F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9D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44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A6E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E09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12B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2BA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4BD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74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60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2AA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41F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A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8920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0BD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073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D46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7C66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479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688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8054C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0BEB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DAF3DC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33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69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73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A936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16,585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8A41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16,585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FC7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77F2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D5D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E2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AF4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E3A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82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6FB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635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39D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0E5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3A6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A1C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6F1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9483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492C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CE6CAC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97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5B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4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893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CCE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17,421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3F9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7C9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160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AF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E4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8E8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534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D3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09F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B7B4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618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A91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764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CAB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DBA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F515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F540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3C9742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56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42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9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A260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17,421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9E2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65D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E62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DCB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C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16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DC69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BD3B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19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46A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1F6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743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D35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095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2C2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BA9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8C8BC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C3AD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E20E39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3B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0C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3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C5D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17,421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FD1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640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620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FAD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E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16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EC29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E58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C6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912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92D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23F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14C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717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BEA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C5F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1C925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6448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FEEA97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F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C5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C5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E068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5DC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9B6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D4D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E075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7B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1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Zand,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7E8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22A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1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21D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DE9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5F3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F72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209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C77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863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3040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E729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CCBE4A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78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C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42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81B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45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2069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CBB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9A1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99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E2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Zand,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26A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DF6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45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0B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C379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A09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8D2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05E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F90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A9C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9EFB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F23C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5C4D4D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B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5C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5D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8D1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B7B7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D98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1D3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301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09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EB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293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7D4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43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B33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85F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E7F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FCC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3107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5CA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849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FA44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D17C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047A02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85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4F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32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282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387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F33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1BB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25E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3C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E4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B5C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421B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D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2CF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3F3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B02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1B0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8B6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E4F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D7F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F970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2D66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ED7680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2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D0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8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82D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385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289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A6D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A2AE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2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1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BD17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DA0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D1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7A6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DB2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7E9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370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D1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391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75E7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0FEE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FF85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798C9B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A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E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2A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AB3A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3FC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476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670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64E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8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0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521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3D2B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C4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A3E2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287A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56D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EE8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2F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AA7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EF0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6BB8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27,3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8605C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7114B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0E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82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B6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9AA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507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B18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509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6CD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1F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99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61C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EDF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8D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FDE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11B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8269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31C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91E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807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13B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5E9B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B70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CB9A4C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2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36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33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69B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CDB7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34C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943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1D1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07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F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D3C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DAA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F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A0E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90D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72A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D7E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FF8E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F95E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D06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6450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4089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B27FDA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40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E3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E6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641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15,824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1193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15,824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42F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4BF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9EB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F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C3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858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98F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C8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B9F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1B1F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A737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5F2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6FB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01F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5DB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2848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2147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62659F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18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02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37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949D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14,925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80E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14,925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03A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BEA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23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27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B9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8FA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EF7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A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4F1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EF6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682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62B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187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A0C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8D78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4E70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05EE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B2FC25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A8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B1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DD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477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5FE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1494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85CB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F8F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6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64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131D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157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D5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EA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116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B81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2FE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25A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0AD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55E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B11F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ACB88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19C250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B5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52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2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7217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16,551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89E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16,551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ECC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7E6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3A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5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90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39E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122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24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3D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9E4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836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AF5C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948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75B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1F0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7702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6231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7EB9F4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86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8B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2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E9F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15,551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A98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15,551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ABD8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C61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D47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99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F1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D57A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D4D8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B6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EE0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AFC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D113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F404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B1F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35A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59C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64D9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B2D0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82DBC8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BE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1F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B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527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15,440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4C3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15,440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384D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8C1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30CE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40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AE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1EF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814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2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0E6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8AA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99E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8F9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2465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3B7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BE1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15ED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01E7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E26AEF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81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DE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F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E09B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7EA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15,350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88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FC4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9464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6B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45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C3B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A1FE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0F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58B4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2FE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9FF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DF6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6C4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E09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962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08D6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D00D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E856B2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3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48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4E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4A8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15,200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815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EAC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123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E95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61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A6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45F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19D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03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80B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322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C55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D5B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5DB4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10A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C19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3B9E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084D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8F0300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57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B4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B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631A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744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14D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902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CE2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FE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56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6AF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72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A5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B77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CED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13C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B0D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A239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6CB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AD8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BEBF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8451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765201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EC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B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B8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DE2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567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14,800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DF4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A40E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E8B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27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59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23C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82DB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33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604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636F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546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33F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B3F8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572D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B89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507F8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3975B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297B17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87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5A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EB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847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A5C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7,800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64C6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028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8C2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92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BB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605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F1B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A5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681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647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F55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FC0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E606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3F5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F26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B16D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88CA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AAF166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E5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56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E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AA4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377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11,701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1218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4D7E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270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A1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7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258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2B6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CF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AF0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B8C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E6E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2BA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97A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D41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ADB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0085E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E1F9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C7F380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8E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A6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F0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3DF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1BC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11,701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6E5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52F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6C5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61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5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6D4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E04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E5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AA8F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DD4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FBD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52D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696E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C0DC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F7B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8BC14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2804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EB32D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6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9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78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A7F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11,701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5DB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71ED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2FE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59E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C8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29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70C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170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6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D64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CE2C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5AE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53B4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50E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C77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396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5EC8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F318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2C8809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A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0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5B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C68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11,701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785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744E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A46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86F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59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CA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340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EB7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1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0AB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8DE7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DC6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EB8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5E5E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B3F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758F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21D8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361B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AAE42F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7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2E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FE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89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93A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8,700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A64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563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C26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D7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5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Zand,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8A45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E7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18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C3F5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C09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EFB3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7BE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BA8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76F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FB8A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052C3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E8B2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FE4D54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12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C1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4DC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74D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8,700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386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68D4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82F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BD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9B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Zand, grindhoudendzand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F2CD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B67C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7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5591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4C3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A98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896B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EF3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58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756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5F1CC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E0172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BB998B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37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A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32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9A9E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BBB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7,800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215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1AE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265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C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27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BBA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F099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F8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0D84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9BC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E8C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46E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B30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B04E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8DB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6378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CCB8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2F4C81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A3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62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F3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B46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EA8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7,800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12F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7D5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2A0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88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02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C05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90D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01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185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CE4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4E4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A0A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43B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072C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3661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513E2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C9F62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2A3C63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A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81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58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8C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E58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CA4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32A5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FC7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8D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FB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939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EF0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3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9D6C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F30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D7C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B80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C94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067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BCAF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4C9A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968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0E1B7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C1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11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B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AE7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6EB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11,601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858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F2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9FF4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CE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78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788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56F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C0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6569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222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2A5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2E4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52EB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F60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8A08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AA1C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9CD7C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53CD10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BD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5D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E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C2D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A84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678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17A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5ED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8E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F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986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3B6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3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7BA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2C8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D78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000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A29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0C7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113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2078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8,7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978E5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8AC5C8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24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9B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7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E33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4DB1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11,550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0A4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997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8D1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6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25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15CE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507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6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D31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766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A84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1FD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8056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C2E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76A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101B4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36D1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4EFE1A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6C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F2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409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26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EF0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954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5C9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7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5E6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D3B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94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237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515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E1E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71E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4FCA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C14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DA7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3061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CE5F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04D8A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C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FD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1F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DD8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E4C5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10,552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8F1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D592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5081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6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15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10B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A3B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F5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2613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2F9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AF86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D9F0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DAE4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749B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D25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F28B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9DCB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FF911D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80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7A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4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5D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7,790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7CB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183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55F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BD5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2E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A8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61A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BC13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B6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1E8C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5EB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1B42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BB6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D8D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A46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E90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C245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AC16F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9E4F8F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1D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3A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33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271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7,790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164C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1C9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BB0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8D6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CB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A8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1F11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80D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96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8B0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0570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2B1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0EB7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9644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9D4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9E1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098C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1AF7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D3DEA8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FC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01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D0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F65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7,790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C43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565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54B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077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42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71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60F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F79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7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2DB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814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DFC8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530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363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5FA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2,45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E1D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A3DB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29,2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E026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D78398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11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F1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F4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539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D26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176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ACC8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A604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42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84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E1A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BB90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85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69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055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B4F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BE5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AE5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283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BAAB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CC4F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DF3A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5DEE76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12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B7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F7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F42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5,476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7C8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1DC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CF5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10C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EF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6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3890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1227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6D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8EA8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D68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1AE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8158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817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B36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765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DCE29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CA0B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898796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EA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1E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18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A5E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536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0F0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42BA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EF3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31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6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7A0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2CD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6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E11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019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5C0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52D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B708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7E0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964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61946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788D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20F5E3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C5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AC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F7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0AB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CB2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1480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003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17F9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1D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E0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482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8A3F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5C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C88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8BE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1C7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5010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69D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EF81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9E1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57EC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E5D5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7EDE2C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A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52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D2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D96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AC4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929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24D6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39C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E7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E1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2C4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E57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95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EAB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C8D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1B8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803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CAD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36F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47E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C6F4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61E1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CF9A96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A9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D0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B4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10F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3,151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EFB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2,526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572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9FC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0C9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1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46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D43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968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4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904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04E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D65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E0E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2F7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DCD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73E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8711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7EAD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DE8F01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9A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3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3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252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2,476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08A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A0F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1F3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298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4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F5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FF9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370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FA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EA2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D73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A18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9AB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E29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75A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520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E28D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A1A94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937B7E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E1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86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D1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4C5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2,476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790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0F5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16CA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6ED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6B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7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Zand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FBB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F2C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DF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A3C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89E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EF1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883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F99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18D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226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45D3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81F5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4EE48A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1A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4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05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9E8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C7DE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A22C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3E1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B37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CE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04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F551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5E6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3C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9F2A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F39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DA2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615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E7F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7E9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F09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2A9F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FD94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FBBDA6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6D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0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39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E42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7,373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BE8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7,373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1CF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F25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4E0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61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1E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519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6D3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4C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D18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A473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014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4F6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730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B0B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2C6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48D0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E2469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AB9460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E5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0D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85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A5E2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B39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6,927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1BD3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9D4B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1C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59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F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15C4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37F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46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DE1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214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AA2C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9B5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55D5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F42E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B2B6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1EC2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E79F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03C7FE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6F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B0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C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7B5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3,676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0D1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916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00D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E39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0A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AD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197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BD61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50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476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321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361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0C9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D26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D099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AFE6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24406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798C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86D406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AB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3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A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AE8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8747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3,075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2A3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092B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42D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C9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42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EB89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67C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5D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2B9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45F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5031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354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29E3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168A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E7B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83B0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C657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576E70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7A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4D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A6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31E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E90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088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AC2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C15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20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61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771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5A1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D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6C2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C27F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129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420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B58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BF4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4DD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3A1E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6611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DB1C25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AC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F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F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72D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10D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AA77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11B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C92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6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FC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8E0F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4AD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EF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21D0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8AC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00E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947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F63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EAE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46C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161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B4A6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D17192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9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06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71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3B1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16B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44C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22B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660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24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A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001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C66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2C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5F0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032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BAE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73C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11C3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5B1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0ED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DB2A5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333C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C62CA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23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A8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99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D7A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5,750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8A9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5,695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98C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7B4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7F3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FD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6D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2A1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FC2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9F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F57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FFF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FDA3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41D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A4E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E8E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EF7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AF08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A081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D46219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07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EF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9A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60D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5,199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797C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5,199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704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988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D0E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Mijnsteen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FF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DE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D9D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B64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7C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BB36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9A7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117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D51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5C7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F83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F16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828E9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62E2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CABCB9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6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43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DA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0A3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CE9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5AF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82C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CDC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43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67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FBC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055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E0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6DF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535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CF8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6EF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29B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60C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A75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FC2F4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DE80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9BE411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E7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0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C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2RL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39E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22F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2F3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262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3AE3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Stol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7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C5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899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7F2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BA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F2AE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EAB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829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5EC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B6A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3BA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3F3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27C30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2EB6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85ED3B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5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13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9C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1DC3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E332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994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A14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97E6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D0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5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3F1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F272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AF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10C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F91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EE05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494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A21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C13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462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B410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A4E6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8C86DD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E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DD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5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4C7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4CF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DA1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B31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FCB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5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31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8C7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6C50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3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9A0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1B5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C5B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01D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8F4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4BA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68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AAB2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54803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89EB14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3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22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05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FF74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827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535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05B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CF1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8E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8F2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112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2C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AAF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E17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8D60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A56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CB6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653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6412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5036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FF38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D1EE14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AB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6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7D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A404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0D8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A9A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698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779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24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57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CAA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1DC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45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E2E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CE4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868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13D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7E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F9D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B9B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9024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9E91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D64B66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52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C1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F1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ECBA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4D5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1,255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D1D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315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1A8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7E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7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A05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D99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25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315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577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FCD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AB8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5F5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819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4A6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E81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09BB5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5666B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1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1F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A5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1A8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878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E28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10D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E1A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5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55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94D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F96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4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10C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8AB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F2E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FE2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754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6041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632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4671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43B5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ED1C1A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F4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85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03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E64D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17C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8098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0EE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846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76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F7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32A9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E26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5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E67B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68A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D7BE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B81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533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ACC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101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45B5D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D4FF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77235F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CE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C7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388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84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622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634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4E6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Berggrind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4B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10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1C9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B1F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70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83C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C1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4E8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2E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121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F4A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E72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66CB0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8AD6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BAA412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5A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61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1C2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EF7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105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569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0E46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4B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71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F54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906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C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72E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B0A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22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1812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81C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843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17A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3EBA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13C64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86EE0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0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21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2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759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1,230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A62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1,075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F93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CE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097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81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B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CAF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059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F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4FE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CAE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4FA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EEF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8000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040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F84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32CF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0793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A1C63D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3B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A6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C8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47F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BA0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4,153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769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CE69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815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F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FD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4B6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DB4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A3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5CA2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770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ED8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F5C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E7C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07D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168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53F95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02D0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176D16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5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1B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B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E30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6C2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ECD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EE4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54F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B6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42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7AA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1C3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98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F1B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663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54AC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2F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6B9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3B0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F26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3941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4587C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042F1B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57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5F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A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E6A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53E2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086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849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90D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6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4F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A1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ED2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45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52B8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721F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CDD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C69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ACB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2C98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DF0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008B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CA058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313BDC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0C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F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32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126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79C1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4,153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0B40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B1FB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8B0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Menggranulaat, 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F7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9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329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732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E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15E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6B9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311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D7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065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50C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48D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570E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9C62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81AE5E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6B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F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2C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25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6A0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4,153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828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A25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07C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Menggranulaat, 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3A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E0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56D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083C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75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6CC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3E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1A6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D17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DC4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620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781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15CF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D9A1A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8CB2FA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64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C8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B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42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FDF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A4D3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FE5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F9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66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25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95E6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62E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42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31E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3FC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589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195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52C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911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0F9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B617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6F5A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E3C93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3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01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F6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F2D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8C9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18F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0951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686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5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D0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8CFF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16E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B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56C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E75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6F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FDC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C02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78B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EB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666D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3B99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602691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5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F6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8F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663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3,980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F73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3,980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DC5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B6DB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A8C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C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DF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8DF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7A0E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3C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0AD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66A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AA2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8D0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C56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799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98A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10A5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58A9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553BBA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A3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FF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7F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E34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3,861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E8B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3,861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F14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E448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E2D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4E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FB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5E0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497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BE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C2E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E75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7F5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B5A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A28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1A5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88D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B144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6526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1B48A8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53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B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EE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801F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3,741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ABB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3,741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CD4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230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641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33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A3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0FB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E37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59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43B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A75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37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A0B6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FA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90C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E5E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2C75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A64BB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9B2775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9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92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2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492D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685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44A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4B9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A4D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3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5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EB7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315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36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ED6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46E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8EAD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AE08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838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548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A98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1734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1547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106B5E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B5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2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B3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FAA7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A8C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A71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948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BD4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99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0F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18A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DB9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5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7BF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9AF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6E1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8A0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F65B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C03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E5C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08B7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B39FC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03FCFC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9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5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1B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5F9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4,075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2E2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6EBB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1CD1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7C8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6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5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6E2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8BD7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D5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FE00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FC5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9F3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AFD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523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667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E3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DDFF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6769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31A037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4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A4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10E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CFF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E01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546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C18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CE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85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1B1C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257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B6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D32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9822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295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2C9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6B2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F55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642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C692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5C1EE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501F63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E8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F5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1C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E28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24B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4,600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15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FC7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E7C1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3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F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AA3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F2F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96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FD8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3FD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7CF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EE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E92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50F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27B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7B65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AD1D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02B562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0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62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23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00D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342A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4,701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78B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C2DB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6B87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51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CA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C27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8D3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63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5B8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375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7B6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BA1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4C4F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4F5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C3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97F9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000C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3BFBF8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A0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57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04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4164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C14B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4,138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E96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E74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079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3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D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F17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7D5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7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1E8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845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1A8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028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4A4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A4A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891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4CD17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CF92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B1BD42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52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B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3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6D5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67A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4,138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A4D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A3B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7AA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 Gebrokenpuin,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D2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BA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6897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6F2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2D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7E8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8E0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C68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177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127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D19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840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D486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F548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3E260C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C7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04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DD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31E1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846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4,138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21F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43F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E6AB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 xml:space="preserve"> Gebrokenpuin,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55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07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5AB7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B1F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E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E88E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454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AA0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B232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C34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7DA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1F9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8272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39A4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CF5476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45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6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F1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F50C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C86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0F0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D694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BED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A0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D6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22E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925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AA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C1A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D76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C7E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30B9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905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5FC4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0F4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E5ED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8F32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659493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3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5C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363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4,375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3B1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4,375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70EE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566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BBAD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19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5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75C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A74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21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271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839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E31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45D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333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2898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0AF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6C01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3D61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21D300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65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56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D8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09AE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139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3,635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3C0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8C8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A0A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7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52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C8B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23F5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78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2FD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CA3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0C3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BC2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EC5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18C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E16B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C9AC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9757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DF719E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51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07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84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F46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B8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6D4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5D3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F28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F8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A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860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0D34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B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E11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8B5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4C4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C316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325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D9B5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4737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EB47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ED67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4F0FB4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93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B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04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311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3,855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2C6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879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3C83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8C6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E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1E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0E7D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E8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992C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4B1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6CAC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9B4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BC4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46F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9411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4FD3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31BD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82CE77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8E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68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2C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E48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5B4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3,635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AE5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19C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E3B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76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81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256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D03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A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5AA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2F19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6ED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AF2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837F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B60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407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AE9C3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B06B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F2436C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32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C8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94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FA5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3,770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9D84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3,635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FCE1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21E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088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33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12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3B6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D1C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79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6C3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879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39C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329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BB7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FAAF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30DD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971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84B0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B10F52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A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9B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BA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1B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816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8AC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7A1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8A52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9B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15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764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CD0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B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91A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14E6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D04E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5F2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73E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6B2B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220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5C7AF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73CB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D3A3B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77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1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C8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BFF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3,699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678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3,699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276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39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54A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1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CE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CBEE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C33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57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C3E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28A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15F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E76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2C9D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FF5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C45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E2A7D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ED1C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56C8B1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2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99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7A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14C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96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042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597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5AE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A6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8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318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539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07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434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2E41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9AAB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B6AC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2D9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4F70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323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A653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9389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74F3AF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3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F5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E7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DAB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FE1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0A8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E61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623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EF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D8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9A1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5474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23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DC6D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91C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0D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B94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C4C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652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586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45A5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AAF9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DA02B4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9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8D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CA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D3D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C36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B5B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238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0D6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7B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4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83E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57D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7E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E13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6C8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5596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7B14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DEE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376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60E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7070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4A73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E4B1B4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CF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29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D4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99A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9DD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2E5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C16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475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1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F4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79B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010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4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43C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33FB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C25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FA6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671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AFD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196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9A9E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8582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126419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C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CD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3A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43E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4CD2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E85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349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147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4A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AF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F48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24A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D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992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CC33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491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CE0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C44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91C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6CA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D78B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C1FA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7F2945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0D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6A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F8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867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318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7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034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B9A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0A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38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B78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EFA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15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A4B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E90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4C9F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D24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C0D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7F7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4730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DE55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4DB0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0620EF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E6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EB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25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99A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910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7,195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9E6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6D7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D64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8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4E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48CB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936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A78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F90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3240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1A0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FC8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7E0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FE0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36649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F13A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308DDB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DC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C7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A0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7FB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A5E0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35E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298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F376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A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E6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31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FFF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25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B0B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610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63BE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542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C13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E82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304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5F0EB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35E6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EC7B2F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3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39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F8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63B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6,800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89B8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B1C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6A3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3DE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5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69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A96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6C5C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33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FE5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DAF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E9B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4C90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E7C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E3AA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12D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01929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0A5D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96DF01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FF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28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46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542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9352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7,195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C81C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1CD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A61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AD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E9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97C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34E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D2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CC7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081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D5BF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2351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1F9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7C0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CED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F2A9B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5FB7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E77D49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31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D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7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9D7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4D8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7,195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B24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B971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9F0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0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8D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EF7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A02A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C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CE0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ECB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4BB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A7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E03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561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9D2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8F44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0916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54DEF7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B4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F8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0A0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586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C44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A45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669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B5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F3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F5A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A20F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4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5F7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F5A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FCA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934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8BBE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2CE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7A1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C01D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0955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B7793D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F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62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A9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71E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7,116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306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23C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44D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8F15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5B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51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17A6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C10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F5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B13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34E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88A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75D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9AB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884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6D36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E4E3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C550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B7CD1E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4B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42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AA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321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7,065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972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6990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3E8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2B8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00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92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E4D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266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15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506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235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47B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600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9BC9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A45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E5D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38828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462B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FF7C27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DA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A6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24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C0D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E4A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2C5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162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BD78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3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7B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DA53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E72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3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174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0A9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F63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F8D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B523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1210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07DC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BAE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45E89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DDEA4F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32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2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63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081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1C6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712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1FA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6E7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Betongranulaat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68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EF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FDD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AF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4652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1B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8F2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9EF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75D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72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F2F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6BC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BD02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27E7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A9A5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27D6C9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5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49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3E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773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7,300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A23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6,900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B0C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1C1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1F2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Betongranulaat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7A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02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6D0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4893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921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23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2543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9866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49F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0F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115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1FE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1E7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3DEC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65D1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DB4230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53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6D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D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8B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0AA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12E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D5A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84D6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8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7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52B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377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3E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750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75C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839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9828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D39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E8B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1DD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DDC7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FA47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2A8D01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C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7C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0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73B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C40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0B92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ED35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214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A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33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85A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CC5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4B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99D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7BB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9A3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0DE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EFF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DE0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185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ABA6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D404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30B880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7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0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2D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E66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6,700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DCE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FD1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6549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A09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betonpuin, 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4D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5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FFE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0D1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F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9B5A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58B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043A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7C6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5CF3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A81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D8E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BEB1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5BE1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0F07F94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23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2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5D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A3E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0577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36D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876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86B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E8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1F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8998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BAC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A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49B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A9A5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CD3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A06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9B0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2AB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9CA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8250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0E65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90A525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5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92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34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DFF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077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6,126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7319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90D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47B4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E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06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2C7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19C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F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8BF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6506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479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6735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C06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096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8C7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649C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A5C7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D4EC07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B3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5B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08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584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6,200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11D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A5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4CD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4D7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31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0F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1C8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90E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9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251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785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DB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E8E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474D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029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CEB6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D710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568C3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0AC1A4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CF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A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A8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B67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F87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6,151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4BA7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F72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0ED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2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92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C81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EB0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1B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BBD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77F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C40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3CD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DBE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820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574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F493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8ACD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E3FC03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3C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7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D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8D09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46D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D06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25B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F0A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DA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C7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2C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539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63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C8A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AA95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5A4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EE85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109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CEA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8C7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7177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4CD97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351B91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B0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6F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26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D6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AB8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7FF7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394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AD30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1C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7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429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3E2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EB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ABE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64C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5A7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7A3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9DC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A53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BE5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D0A9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C70D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22CD07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01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AE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1D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38BD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363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D06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50F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A01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7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86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4B5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2BB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54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0EA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E673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B63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077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D90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D5B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ECCD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3FEF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7F70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3E0FA9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D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7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A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3CD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2DA4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212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7D18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F1B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4B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6D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7DD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9F4C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5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575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A49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FB2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F41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927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31C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CE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5752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B232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E63088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68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B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9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CC75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F52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DBF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062E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3057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67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DE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65A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5366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153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67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5D1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ED0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D5C5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35E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F04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AA4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C73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1B60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0777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409802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4B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94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DB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3240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77D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4ED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FBE3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6358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23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4A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3D3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8D2E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7E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7D3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3168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C16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9E8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04B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D1F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968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B887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F2FC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1C44A0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FF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E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91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90D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588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9,360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D3C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DC6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53F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A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F8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0E5A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A7B9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4A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D1E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1C1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7FA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48D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CA24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869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1FD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64BB6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536C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E6E7E1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2C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6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F89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9,540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912E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0792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147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F85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5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2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A40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D83D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2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F52C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677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599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BE8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E6E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F39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786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6DDB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5774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1FB2E9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3B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CB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0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2A2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9,540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734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1A0C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F95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083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DA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AE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8F4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796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F4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04C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484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D84E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660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B794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59D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993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48E1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D081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247587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57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71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9C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21C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9,540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69C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E65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BA8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8881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1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20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6FA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FFE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F1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CB9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9CE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021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ED6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B8C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E5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05BD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70E9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18,4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0699C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E9125E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4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D2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05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6758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BF6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BFAB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684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AA18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ED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61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CF4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DF4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3E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F5DA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1BD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81A8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19E2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8B8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22E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23F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C31C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DA93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B848AF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EB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C6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0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0A3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C30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AB4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7279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A869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F1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69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477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324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04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D65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991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EEA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2BC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56A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4E75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1C2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AB04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9274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D0BF73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D3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C1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06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F0E2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35F5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833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3D5A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64D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4F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39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814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729D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2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390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99A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AB7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FAD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68D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D34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FDF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5D78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B028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4BDEA8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B9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64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2E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3CB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3B1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9,601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EAF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B66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F6F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7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15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A59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8D7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89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709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7FA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0BB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93F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C8A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3EA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C406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4AAD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5B4DA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F25B07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5E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38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D4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92BD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FA5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9,601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F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031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D1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64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3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14A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B8E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C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4D35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225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E6C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FD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99BC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9BA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C1F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792E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B415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D8DCFF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CE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4F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1A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1A1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9,601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B12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2886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C0C2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7DD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4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E6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75A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A2D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55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62E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8E4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202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8380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A52A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1FC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A01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1F76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7DA77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625BF7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92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02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E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08D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9,601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E86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9,200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C571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E12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C3E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AB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3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673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0D38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2B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699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07A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9DF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BB0A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8FE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608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3E5F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8DBB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72B20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62A6CC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2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B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E1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09C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ABA4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83C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C04F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665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FDD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EA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144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C3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64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96B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BAD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C71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7C1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EDD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A77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5948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D550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C3A1F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8F70C2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0B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3B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20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B68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96B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9,476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EF8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8AC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EFB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F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5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58E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EC7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FE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A5E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8108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2228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CB4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2A2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04C9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358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F524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33F1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EE121D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9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F5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23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93B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DDE6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09A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56F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28C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beton,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D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4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AEF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7B7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26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FFD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027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53B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6E2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DEE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983A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5B4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B6CE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D5C7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EC489E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07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52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5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B5D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2C2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2DA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BE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EC4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F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C5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E09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26C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F1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BDB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667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88D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E79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CB4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BFE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BBC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E3C1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4BDD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778F25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02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4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42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AED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A39A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014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EDE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BB4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CF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49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5C5B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1F2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2B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07F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FEE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DF46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6D5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7DD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76A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B52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3FB41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D022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2D518D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2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A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A3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DDB7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9,560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C2E5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D73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C1A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0B4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A4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A1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0EC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AE4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46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76E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5EA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8DD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E5B6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491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7DE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3CA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6169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CAB5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4C5DCD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F4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EB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7F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4BEB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A54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91D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9D9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774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E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7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C2E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8B9D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7B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3DA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EF29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1C57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D95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71B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A93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B04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F105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32CA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85B8A0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DE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4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DF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2AC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9,259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3A8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9,259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C01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9F13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A66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6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63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2D65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8B4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06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769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04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03E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89A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5EB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AFE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350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AA511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5B63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6C1783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53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61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F7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AC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6B7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9,400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C7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484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5D7F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CE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78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D74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FE3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71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475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36B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77C4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7B0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03B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46FC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1A7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5BD7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627F7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E95062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F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CE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7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E2E7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913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442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581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227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41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2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F2E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93D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8C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DE7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95D7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6AC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C93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1E4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558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4DC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5A728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796E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D4EA01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8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523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34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A3D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80D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D73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472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350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D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72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373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5E7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4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95F9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A2E4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167B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8678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01D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B67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162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C54D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F58C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8A63A8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B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93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A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E3A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2CE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BB6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E9A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AD8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4E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48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B1F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4873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C0D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F3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4F3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DF22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661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05A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1DC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531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C96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05F4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3C7D6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67F3B5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C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55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4F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F27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10,620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5096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4D5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B1E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75E9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48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E4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57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CD6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8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376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8D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E3F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CFD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95E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9BC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B6C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B527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686D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D1145E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D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C9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84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94E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10,620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7C7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2D5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00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BD5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FC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56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6AB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836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9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D31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33B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5B6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FD2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30F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4327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708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E51DC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4258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F55ADD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55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A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14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ACB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3CE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15C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FC8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705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19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67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4E3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B24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F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7D1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745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B2E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582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317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7CA7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3CCE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F30A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A6BC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35ADAD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D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67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91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B17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10,590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9BD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10,590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6AC6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DD4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191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44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9B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A07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C92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D5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9945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E9A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8A1A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AD7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AFE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53A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222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220CE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168B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745BE0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A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2A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57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C07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AE2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13,561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4464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299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946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27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F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632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9F5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22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5DE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84EA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12E4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5F0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387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02D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28A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EA2901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3EE3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F38198C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89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D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4E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0B2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CBC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13,561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4615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181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FF81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61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D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3B3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A0F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D0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360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59FC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A01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A67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A72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7418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EF0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A91A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328F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B7CF64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ED1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A3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CE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D0BD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7FA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13,561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4F86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811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DB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94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FA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FA1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5559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2F9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3F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21FD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CAA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C05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3FB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AC62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1C4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3025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6E77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B537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9684133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24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3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AC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066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B2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782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BA1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280F5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8F5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09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43CD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3894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AE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145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D0B8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944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DD52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34E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A291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54A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D3B4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90DE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3AE7D3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FD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9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4A8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064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DAF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13,365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DEB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513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CB2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4B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62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326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673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37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9C5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9AF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C182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AC5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5BC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C2CA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2D0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DFD68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F33A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CE473A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98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BA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0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8EB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A8D3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B80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081E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73B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29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5E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AF00E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3C5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1F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C323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A89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A37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35C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26A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9DFB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835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CC634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863AC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3C3D9B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DA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0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7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29E9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FB39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13,455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4A4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A32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530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A7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71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E11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A9AF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91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0A6C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ECE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751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3724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BDC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8DBF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FD02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78D2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9EFFAF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C89707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B5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DA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2B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D20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13,550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2C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13,455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598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92794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4294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22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12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4DE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6934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24C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3291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7E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140F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8E5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40E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ED4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08D0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670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B828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6B88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2A38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E902A3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D5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3A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8E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20B1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57CF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854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CFF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381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B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34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3CB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812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0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167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E10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CBB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FEB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25E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DE3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748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C39B2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4C46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6245F10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74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4B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1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482E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13,455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DA1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E06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AA05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023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berggrind,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CF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E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ACB4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59C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9F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F8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80D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24F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C3CE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619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5BB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6E2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5E1AE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9EC2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63D83A9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E80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B1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14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3D6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B737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C37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A47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ABE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04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19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D247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D0B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D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D0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4AF7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DB02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D05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621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C6BE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8D71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3F6B6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79074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BA9DCC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C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A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48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831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5DD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13,375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F952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E32F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02D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Berggrind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8BA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05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5EB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C7F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34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D81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D8D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C4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AFF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6FB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AC26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2D6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C96F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08838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BC7D89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B4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11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F6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CF3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7B6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885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62E7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0D8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68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BB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AA7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2C3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E0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1E4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0C49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3253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827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97F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355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175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FDDC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C3771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9A45C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F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D8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66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B0FD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890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BAA0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D08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73D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E9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0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F0AB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B11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B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223C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315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632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3C8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36DA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314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A76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5279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DAED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F871B9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A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9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8C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8FF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10,720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396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10,404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EFD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2E9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0E85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6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EB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F7A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3898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D4B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33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0F1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CB81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057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430F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6DB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811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432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4DE0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60B9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6C9F86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15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C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2D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49F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A14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14,168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99C8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2AF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70B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8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5B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75F3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0A7F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D5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C3C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D5D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5D84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B0B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A88B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E12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919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73EE5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49A8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A05A8D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5C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F3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AB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6F518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883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14,168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BF02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99F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792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149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A5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E30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00DC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02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692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15BA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6F2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4800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0FF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F67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6B9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6758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56E115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50DA60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FB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BF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94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B09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13,950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FB16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14,168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F47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6B1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505C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56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687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1BF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4574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F1B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55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A5E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0373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B5A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70E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3F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CE7F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0C10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B7EEC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20,8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0E8B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335DFE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2E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F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8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7C02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14,444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990A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14,099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F8E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7BA1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A61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2D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4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260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F67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B4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619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2CE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050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C06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54E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242B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554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3D1E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988E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A2C7FC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6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lastRenderedPageBreak/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9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CA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8B8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14,444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719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14,099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702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7C02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3F90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5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E9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8293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F2F6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AE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234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6FD6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466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E062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EF9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49E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D9BE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1EC6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78B0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677135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E8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1F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93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CCF1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14,444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1FF6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14,099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FB5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510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5D2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Betonpuin,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B4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9B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B5C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3513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4C9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D3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3A16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337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9E59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134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DC9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78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049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1AF1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7E273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C77C10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E2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A52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7D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D96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68A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3D4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0032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E53D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F4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3F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E0EE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DE6E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9D2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CE9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DDC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D8D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B3A0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2E8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0360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C8BB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9D58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1B6A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39BCAAB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56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C8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590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5DE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14,270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1B0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14,270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734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628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B2ED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F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3EE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BBE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69F9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6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3AE28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123C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953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8AFD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4CE1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33C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1BC9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6C15D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F9D8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50BA7A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E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95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3E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DF36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14,195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EFC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14,195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224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717F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FBDA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5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5F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7DCE9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A5B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B6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540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A468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194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ECD0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F3E5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85F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D82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F71FF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3255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692B51E2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79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4B5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C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D43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14,255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C7D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14,255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6624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5B9C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4DB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B0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A2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7B04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35F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00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A72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A93E5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A88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47B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09F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174D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C45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7270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22412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11DC40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32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2B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C3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3413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98B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16,815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DB5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590F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C384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B7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D4E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357BC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B4C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F7B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501B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0A89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AF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09AA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1EF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4325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BB6A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5BF5D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347FE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551897A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1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39A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9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3E13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39D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02C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1CE7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51F5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99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2DA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4B9C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824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2C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E465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DB7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28F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96A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2900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D96F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67EB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90B26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D9FA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E070855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EA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B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1E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680E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BD109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23A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B7C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DB444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2C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A8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A5C6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900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9A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D446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A66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5429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8AC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DC69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996B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85D0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587F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E184D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283F92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6DD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79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1F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7F7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180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16,815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D774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56F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DAF0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95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0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272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F40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9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FB1E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8AC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C82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3C34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740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15F5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2557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62C39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B46B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B24CC4E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2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686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36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2FBE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640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16,815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A42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2EC3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D20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2D4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FB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65D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5847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8208A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F1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8C5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1D6B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73CA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F2E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C890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1F9A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479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7B69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3886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35943027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B3F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C63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5B1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AA47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3C0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159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0D3F4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0D3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BA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F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13B5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1EDDF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004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A2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3341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FF4D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0A4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ED54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E1DDA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119A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0CD52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16D20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5BC99F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25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2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953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C7F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0F4D8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D409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34B3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A8D0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0F5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C35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982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19F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FDC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E4E6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3AB3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BAA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C7A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C3C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C511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0768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305E07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420D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789D0B4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8B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90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84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CBD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2C7F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16,710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ED79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20C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6A72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F0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69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141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F07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B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305F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EB60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9EF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C59D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E928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77F23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462D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11F7D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1AD2A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0889A78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BF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06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9D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CB4D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22E1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EF2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E24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426D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2C6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AC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358C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C0BF0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98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C9F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9FF43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8561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AA89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E257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9836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38BF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E6D50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447F7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476AB91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7C8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E70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339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DE4B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C937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29C5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49A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6671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25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26A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FF40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0E4C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011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46B7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B1F6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0796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D323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BD2A4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A95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43D7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56D393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F83F8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176B53DD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B7D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592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F12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608F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1C4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A3EC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7591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1D0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AB7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AFB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5625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3421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A3DE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BDD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051F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957CC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07E2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E6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0123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B6E75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529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92DAA4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&gt;30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A7FF2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4B86FB1F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13D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D3D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783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C88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18F1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BCEC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7BB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F9B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8B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BF4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F8F7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EAAC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88F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B317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598D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49FB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FC0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85E2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15A8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AF51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A2DFB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2C4D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21275B76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ADF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2D6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9D8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651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9393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3B54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ADA8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1B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672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2E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2AF7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43287A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908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9A4C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3F576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C710D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A00F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437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0214B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A2FF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EB18F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9E6F79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246E9" w:rsidRPr="002246E9" w14:paraId="500C5B58" w14:textId="77777777" w:rsidTr="009940B9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83E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RW079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EE91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HRL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180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1VWc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3A46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16,641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5796B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16,641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D5E9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1BF29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F639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Gebrokenpuin, natuursteen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17BC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6CC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Zand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CD97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08525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DC7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7B7F2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8A784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S1-50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F3C4F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F2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975DE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</w:rPr>
            </w:pPr>
            <w:r w:rsidRPr="002246E9">
              <w:rPr>
                <w:rFonts w:eastAsia="Arial Unicode MS" w:cs="Arial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FBB75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46708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17820" w14:textId="77777777" w:rsidR="002246E9" w:rsidRPr="002246E9" w:rsidRDefault="002246E9" w:rsidP="002246E9">
            <w:pPr>
              <w:jc w:val="center"/>
              <w:rPr>
                <w:rFonts w:eastAsia="Arial Unicode MS" w:cs="Arial"/>
                <w:sz w:val="16"/>
                <w:szCs w:val="16"/>
                <w:lang w:val="nl"/>
              </w:rPr>
            </w:pPr>
            <w:r w:rsidRPr="002246E9">
              <w:rPr>
                <w:rFonts w:eastAsia="Arial Unicode MS" w:cs="Arial"/>
                <w:sz w:val="16"/>
                <w:szCs w:val="16"/>
                <w:lang w:val="nl"/>
              </w:rPr>
              <w:t>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A0B6A" w14:textId="77777777" w:rsidR="002246E9" w:rsidRPr="002246E9" w:rsidRDefault="002246E9" w:rsidP="002246E9">
            <w:pPr>
              <w:jc w:val="center"/>
              <w:rPr>
                <w:sz w:val="16"/>
                <w:szCs w:val="16"/>
                <w:lang w:val="nl"/>
              </w:rPr>
            </w:pPr>
            <w:r w:rsidRPr="002246E9">
              <w:rPr>
                <w:sz w:val="16"/>
                <w:szCs w:val="16"/>
                <w:lang w:val="n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4A64B" w14:textId="77777777" w:rsidR="002246E9" w:rsidRPr="002246E9" w:rsidRDefault="002246E9" w:rsidP="002246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6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457F8" w:rsidRPr="00404298" w14:paraId="159BE03B" w14:textId="77777777" w:rsidTr="009F2EE2">
        <w:trPr>
          <w:gridAfter w:val="1"/>
          <w:wAfter w:w="12" w:type="dxa"/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BE025" w14:textId="69DB8957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BE026" w14:textId="724C07FE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BE027" w14:textId="4EAD8820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8" w14:textId="6A4AB278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9" w14:textId="743D2F40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A" w14:textId="308B8A16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B" w14:textId="2FE2F2DB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C" w14:textId="4820DD9F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14:paraId="159BE02D" w14:textId="30DDCD7C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18" w:space="0" w:color="auto"/>
            </w:tcBorders>
            <w:vAlign w:val="center"/>
          </w:tcPr>
          <w:p w14:paraId="159BE02E" w14:textId="686D0CD0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2F" w14:textId="769D5B1C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0" w14:textId="0F84D99F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159BE031" w14:textId="4AF40C33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2" w14:textId="1ED0CA77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3" w14:textId="2914D233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4" w14:textId="77022A11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5" w14:textId="671A4CD3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1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6" w14:textId="30A939C7" w:rsidR="007457F8" w:rsidRPr="002F5399" w:rsidRDefault="007457F8" w:rsidP="007457F8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7" w14:textId="0EDF8976" w:rsidR="007457F8" w:rsidRPr="002F5399" w:rsidRDefault="007457F8" w:rsidP="007457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8" w14:textId="6E1AA2AC" w:rsidR="007457F8" w:rsidRPr="002F5399" w:rsidRDefault="007457F8" w:rsidP="007457F8">
            <w:pPr>
              <w:pStyle w:val="Variabelegegevens"/>
              <w:spacing w:line="240" w:lineRule="atLeast"/>
              <w:jc w:val="center"/>
              <w:rPr>
                <w:rFonts w:ascii="Arial" w:hAnsi="Arial"/>
                <w:spacing w:val="0"/>
                <w:sz w:val="16"/>
                <w:szCs w:val="16"/>
                <w:lang w:eastAsia="nl-NL"/>
              </w:rPr>
            </w:pP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9" w14:textId="2CB9C72C" w:rsidR="007457F8" w:rsidRPr="002F5399" w:rsidRDefault="007457F8" w:rsidP="007457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E03A" w14:textId="77777777" w:rsidR="007457F8" w:rsidRPr="002F5399" w:rsidRDefault="007457F8" w:rsidP="007457F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070B422" w14:textId="54B2DAC2" w:rsidR="00981B16" w:rsidRDefault="00981B16" w:rsidP="007C6FFA">
      <w:pPr>
        <w:rPr>
          <w:bCs/>
        </w:rPr>
      </w:pPr>
      <w:bookmarkStart w:id="1" w:name="_GoBack"/>
      <w:bookmarkEnd w:id="1"/>
    </w:p>
    <w:sectPr w:rsidR="00981B16" w:rsidSect="000A50AA">
      <w:headerReference w:type="default" r:id="rId11"/>
      <w:pgSz w:w="23814" w:h="16839" w:orient="landscape" w:code="8"/>
      <w:pgMar w:top="1418" w:right="1418" w:bottom="1417" w:left="1258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9A00F" w14:textId="77777777" w:rsidR="009A65AD" w:rsidRDefault="009A65AD">
      <w:r>
        <w:separator/>
      </w:r>
    </w:p>
  </w:endnote>
  <w:endnote w:type="continuationSeparator" w:id="0">
    <w:p w14:paraId="48B9B76B" w14:textId="77777777" w:rsidR="009A65AD" w:rsidRDefault="009A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0C867" w14:textId="77777777" w:rsidR="009A65AD" w:rsidRDefault="009A65AD"/>
  </w:footnote>
  <w:footnote w:type="continuationSeparator" w:id="0">
    <w:p w14:paraId="5F9B8844" w14:textId="77777777" w:rsidR="009A65AD" w:rsidRDefault="009A65AD"/>
  </w:footnote>
  <w:footnote w:type="continuationNotice" w:id="1">
    <w:p w14:paraId="3E0B876E" w14:textId="77777777" w:rsidR="009A65AD" w:rsidRDefault="009A65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AC1303" w:rsidRPr="00404298" w14:paraId="159BE045" w14:textId="77777777" w:rsidTr="007C6FFA">
      <w:trPr>
        <w:trHeight w:hRule="exact" w:val="420"/>
      </w:trPr>
      <w:tc>
        <w:tcPr>
          <w:tcW w:w="15593" w:type="dxa"/>
        </w:tcPr>
        <w:p w14:paraId="159BE044" w14:textId="1207CC7F" w:rsidR="00AC1303" w:rsidRPr="00404298" w:rsidRDefault="00AC1303" w:rsidP="007C6FFA">
          <w:pPr>
            <w:pStyle w:val="Heading1"/>
            <w:numPr>
              <w:ilvl w:val="0"/>
              <w:numId w:val="0"/>
            </w:numPr>
            <w:rPr>
              <w:szCs w:val="24"/>
            </w:rPr>
          </w:pPr>
        </w:p>
      </w:tc>
    </w:tr>
    <w:tr w:rsidR="004973F0" w:rsidRPr="00D43059" w14:paraId="159BE047" w14:textId="77777777" w:rsidTr="007C6FFA">
      <w:trPr>
        <w:trHeight w:hRule="exact" w:val="520"/>
      </w:trPr>
      <w:tc>
        <w:tcPr>
          <w:tcW w:w="15593" w:type="dxa"/>
        </w:tcPr>
        <w:p w14:paraId="159BE046" w14:textId="6DDF6D96" w:rsidR="00AC1303" w:rsidRPr="00D43059" w:rsidRDefault="00AC1C69" w:rsidP="007C6FFA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color w:val="000000"/>
              <w:szCs w:val="24"/>
            </w:rPr>
          </w:pPr>
          <w:r>
            <w:rPr>
              <w:color w:val="000000"/>
              <w:szCs w:val="24"/>
            </w:rPr>
            <w:t>Grootonderhoud A79</w:t>
          </w:r>
        </w:p>
      </w:tc>
    </w:tr>
  </w:tbl>
  <w:p w14:paraId="159BE048" w14:textId="77777777" w:rsidR="00AC1303" w:rsidRDefault="00AC1303" w:rsidP="007C6FFA">
    <w:pPr>
      <w:pStyle w:val="Header"/>
      <w:tabs>
        <w:tab w:val="clear" w:pos="454"/>
        <w:tab w:val="clear" w:pos="680"/>
        <w:tab w:val="left" w:pos="184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685C0508"/>
    <w:lvl w:ilvl="0">
      <w:start w:val="1"/>
      <w:numFmt w:val="none"/>
      <w:pStyle w:val="ListBullet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 w15:restartNumberingAfterBreak="0">
    <w:nsid w:val="FFFFFF89"/>
    <w:multiLevelType w:val="singleLevel"/>
    <w:tmpl w:val="1D5492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BC4CAA"/>
    <w:multiLevelType w:val="hybridMultilevel"/>
    <w:tmpl w:val="C3C27BA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71387"/>
    <w:multiLevelType w:val="hybridMultilevel"/>
    <w:tmpl w:val="AF9A1C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FD4E81"/>
    <w:multiLevelType w:val="multilevel"/>
    <w:tmpl w:val="A4A8292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9" w15:restartNumberingAfterBreak="0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0" w15:restartNumberingAfterBreak="0">
    <w:nsid w:val="0DC605A1"/>
    <w:multiLevelType w:val="multilevel"/>
    <w:tmpl w:val="0413001D"/>
    <w:numStyleLink w:val="Stijl1"/>
  </w:abstractNum>
  <w:abstractNum w:abstractNumId="11" w15:restartNumberingAfterBreak="0">
    <w:nsid w:val="10E00E91"/>
    <w:multiLevelType w:val="hybridMultilevel"/>
    <w:tmpl w:val="E88025F8"/>
    <w:lvl w:ilvl="0" w:tplc="D62044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EF2967"/>
    <w:multiLevelType w:val="hybridMultilevel"/>
    <w:tmpl w:val="3A3C6C18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5" w15:restartNumberingAfterBreak="0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7" w15:restartNumberingAfterBreak="0">
    <w:nsid w:val="14744D11"/>
    <w:multiLevelType w:val="hybridMultilevel"/>
    <w:tmpl w:val="B7EEA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 w15:restartNumberingAfterBreak="0">
    <w:nsid w:val="1624229F"/>
    <w:multiLevelType w:val="multilevel"/>
    <w:tmpl w:val="BF92B9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7246CF9"/>
    <w:multiLevelType w:val="hybridMultilevel"/>
    <w:tmpl w:val="9EF6C3B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D575309"/>
    <w:multiLevelType w:val="hybridMultilevel"/>
    <w:tmpl w:val="7E4A78C6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2" w15:restartNumberingAfterBreak="0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FC3F66"/>
    <w:multiLevelType w:val="hybridMultilevel"/>
    <w:tmpl w:val="E9C8572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6211AB"/>
    <w:multiLevelType w:val="hybridMultilevel"/>
    <w:tmpl w:val="F6828588"/>
    <w:lvl w:ilvl="0" w:tplc="196EF5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8D77204"/>
    <w:multiLevelType w:val="hybridMultilevel"/>
    <w:tmpl w:val="A9800E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75141E"/>
    <w:multiLevelType w:val="hybridMultilevel"/>
    <w:tmpl w:val="F386EA98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9" w15:restartNumberingAfterBreak="0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EA7731C"/>
    <w:multiLevelType w:val="hybridMultilevel"/>
    <w:tmpl w:val="AA983C6E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1CB79D8"/>
    <w:multiLevelType w:val="multilevel"/>
    <w:tmpl w:val="06962652"/>
    <w:numStyleLink w:val="Lijststijl"/>
  </w:abstractNum>
  <w:abstractNum w:abstractNumId="33" w15:restartNumberingAfterBreak="0">
    <w:nsid w:val="32866FAE"/>
    <w:multiLevelType w:val="hybridMultilevel"/>
    <w:tmpl w:val="7250F8DA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6" w15:restartNumberingAfterBreak="0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AB44BEE"/>
    <w:multiLevelType w:val="hybridMultilevel"/>
    <w:tmpl w:val="3FCCBEAA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8" w15:restartNumberingAfterBreak="0">
    <w:nsid w:val="3D104BAA"/>
    <w:multiLevelType w:val="hybridMultilevel"/>
    <w:tmpl w:val="F47A6C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3865C7"/>
    <w:multiLevelType w:val="hybridMultilevel"/>
    <w:tmpl w:val="868E7DD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1" w15:restartNumberingAfterBreak="0">
    <w:nsid w:val="419D7726"/>
    <w:multiLevelType w:val="hybridMultilevel"/>
    <w:tmpl w:val="881CFA0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32B7FD2"/>
    <w:multiLevelType w:val="hybridMultilevel"/>
    <w:tmpl w:val="E75E809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65C6961"/>
    <w:multiLevelType w:val="hybridMultilevel"/>
    <w:tmpl w:val="E5D24928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697776"/>
    <w:multiLevelType w:val="hybridMultilevel"/>
    <w:tmpl w:val="5D66A1EA"/>
    <w:lvl w:ilvl="0" w:tplc="4976BA0A">
      <w:start w:val="1"/>
      <w:numFmt w:val="bullet"/>
      <w:lvlText w:val="-"/>
      <w:lvlJc w:val="left"/>
      <w:pPr>
        <w:ind w:left="87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0F6F51"/>
    <w:multiLevelType w:val="hybridMultilevel"/>
    <w:tmpl w:val="ACF4B1A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9" w15:restartNumberingAfterBreak="0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3F6EA2"/>
    <w:multiLevelType w:val="hybridMultilevel"/>
    <w:tmpl w:val="19226D1E"/>
    <w:lvl w:ilvl="0" w:tplc="E7F09F1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578E3B08"/>
    <w:multiLevelType w:val="hybridMultilevel"/>
    <w:tmpl w:val="D8CA3BB4"/>
    <w:lvl w:ilvl="0" w:tplc="E602636E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55" w15:restartNumberingAfterBreak="0">
    <w:nsid w:val="59F317E9"/>
    <w:multiLevelType w:val="multilevel"/>
    <w:tmpl w:val="A34621A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59FC531D"/>
    <w:multiLevelType w:val="hybridMultilevel"/>
    <w:tmpl w:val="A232CD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8" w15:restartNumberingAfterBreak="0">
    <w:nsid w:val="5C1E2BB5"/>
    <w:multiLevelType w:val="hybridMultilevel"/>
    <w:tmpl w:val="6C2418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F3C52E1"/>
    <w:multiLevelType w:val="hybridMultilevel"/>
    <w:tmpl w:val="B26411FC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5F882471"/>
    <w:multiLevelType w:val="hybridMultilevel"/>
    <w:tmpl w:val="9B3489B0"/>
    <w:lvl w:ilvl="0" w:tplc="DFBA9C8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FF32D1F"/>
    <w:multiLevelType w:val="hybridMultilevel"/>
    <w:tmpl w:val="50B0EBF8"/>
    <w:lvl w:ilvl="0" w:tplc="D916E2A4">
      <w:numFmt w:val="decimal"/>
      <w:pStyle w:val="RapportOpsomming"/>
      <w:lvlText w:val=""/>
      <w:lvlJc w:val="left"/>
    </w:lvl>
    <w:lvl w:ilvl="1" w:tplc="3C5269DE">
      <w:numFmt w:val="decimal"/>
      <w:lvlText w:val=""/>
      <w:lvlJc w:val="left"/>
    </w:lvl>
    <w:lvl w:ilvl="2" w:tplc="DCCE54F6">
      <w:numFmt w:val="decimal"/>
      <w:lvlText w:val=""/>
      <w:lvlJc w:val="left"/>
    </w:lvl>
    <w:lvl w:ilvl="3" w:tplc="F3140086">
      <w:numFmt w:val="decimal"/>
      <w:lvlText w:val=""/>
      <w:lvlJc w:val="left"/>
    </w:lvl>
    <w:lvl w:ilvl="4" w:tplc="6714C02A">
      <w:numFmt w:val="decimal"/>
      <w:lvlText w:val=""/>
      <w:lvlJc w:val="left"/>
    </w:lvl>
    <w:lvl w:ilvl="5" w:tplc="81FE4CBC">
      <w:numFmt w:val="decimal"/>
      <w:lvlText w:val=""/>
      <w:lvlJc w:val="left"/>
    </w:lvl>
    <w:lvl w:ilvl="6" w:tplc="39B6698E">
      <w:numFmt w:val="decimal"/>
      <w:lvlText w:val=""/>
      <w:lvlJc w:val="left"/>
    </w:lvl>
    <w:lvl w:ilvl="7" w:tplc="CFE04C7E">
      <w:numFmt w:val="decimal"/>
      <w:lvlText w:val=""/>
      <w:lvlJc w:val="left"/>
    </w:lvl>
    <w:lvl w:ilvl="8" w:tplc="CF903FDC">
      <w:numFmt w:val="decimal"/>
      <w:lvlText w:val=""/>
      <w:lvlJc w:val="left"/>
    </w:lvl>
  </w:abstractNum>
  <w:abstractNum w:abstractNumId="63" w15:restartNumberingAfterBreak="0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213426A"/>
    <w:multiLevelType w:val="hybridMultilevel"/>
    <w:tmpl w:val="340E6880"/>
    <w:lvl w:ilvl="0" w:tplc="3A80982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7C0805"/>
    <w:multiLevelType w:val="hybridMultilevel"/>
    <w:tmpl w:val="9618BB0A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6603867"/>
    <w:multiLevelType w:val="hybridMultilevel"/>
    <w:tmpl w:val="12989E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9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FA4343A"/>
    <w:multiLevelType w:val="hybridMultilevel"/>
    <w:tmpl w:val="A330E4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FFD016F"/>
    <w:multiLevelType w:val="hybridMultilevel"/>
    <w:tmpl w:val="58BCB37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5" w15:restartNumberingAfterBreak="0">
    <w:nsid w:val="76A84EA9"/>
    <w:multiLevelType w:val="hybridMultilevel"/>
    <w:tmpl w:val="03EA6D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16"/>
  </w:num>
  <w:num w:numId="3">
    <w:abstractNumId w:val="14"/>
  </w:num>
  <w:num w:numId="4">
    <w:abstractNumId w:val="52"/>
  </w:num>
  <w:num w:numId="5">
    <w:abstractNumId w:val="40"/>
  </w:num>
  <w:num w:numId="6">
    <w:abstractNumId w:val="62"/>
  </w:num>
  <w:num w:numId="7">
    <w:abstractNumId w:val="74"/>
  </w:num>
  <w:num w:numId="8">
    <w:abstractNumId w:val="63"/>
  </w:num>
  <w:num w:numId="9">
    <w:abstractNumId w:val="1"/>
  </w:num>
  <w:num w:numId="10">
    <w:abstractNumId w:val="8"/>
  </w:num>
  <w:num w:numId="11">
    <w:abstractNumId w:val="35"/>
  </w:num>
  <w:num w:numId="12">
    <w:abstractNumId w:val="48"/>
  </w:num>
  <w:num w:numId="13">
    <w:abstractNumId w:val="6"/>
  </w:num>
  <w:num w:numId="14">
    <w:abstractNumId w:val="9"/>
  </w:num>
  <w:num w:numId="15">
    <w:abstractNumId w:val="29"/>
  </w:num>
  <w:num w:numId="16">
    <w:abstractNumId w:val="51"/>
  </w:num>
  <w:num w:numId="17">
    <w:abstractNumId w:val="0"/>
  </w:num>
  <w:num w:numId="18">
    <w:abstractNumId w:val="7"/>
  </w:num>
  <w:num w:numId="19">
    <w:abstractNumId w:val="31"/>
  </w:num>
  <w:num w:numId="20">
    <w:abstractNumId w:val="54"/>
  </w:num>
  <w:num w:numId="21">
    <w:abstractNumId w:val="68"/>
  </w:num>
  <w:num w:numId="22">
    <w:abstractNumId w:val="47"/>
  </w:num>
  <w:num w:numId="23">
    <w:abstractNumId w:val="15"/>
  </w:num>
  <w:num w:numId="24">
    <w:abstractNumId w:val="5"/>
  </w:num>
  <w:num w:numId="25">
    <w:abstractNumId w:val="13"/>
  </w:num>
  <w:num w:numId="26">
    <w:abstractNumId w:val="32"/>
  </w:num>
  <w:num w:numId="27">
    <w:abstractNumId w:val="3"/>
  </w:num>
  <w:num w:numId="28">
    <w:abstractNumId w:val="28"/>
  </w:num>
  <w:num w:numId="29">
    <w:abstractNumId w:val="57"/>
  </w:num>
  <w:num w:numId="30">
    <w:abstractNumId w:val="22"/>
  </w:num>
  <w:num w:numId="31">
    <w:abstractNumId w:val="49"/>
  </w:num>
  <w:num w:numId="32">
    <w:abstractNumId w:val="66"/>
  </w:num>
  <w:num w:numId="33">
    <w:abstractNumId w:val="34"/>
  </w:num>
  <w:num w:numId="34">
    <w:abstractNumId w:val="23"/>
  </w:num>
  <w:num w:numId="35">
    <w:abstractNumId w:val="73"/>
  </w:num>
  <w:num w:numId="36">
    <w:abstractNumId w:val="70"/>
  </w:num>
  <w:num w:numId="37">
    <w:abstractNumId w:val="24"/>
  </w:num>
  <w:num w:numId="38">
    <w:abstractNumId w:val="71"/>
  </w:num>
  <w:num w:numId="39">
    <w:abstractNumId w:val="72"/>
  </w:num>
  <w:num w:numId="40">
    <w:abstractNumId w:val="25"/>
  </w:num>
  <w:num w:numId="41">
    <w:abstractNumId w:val="44"/>
  </w:num>
  <w:num w:numId="42">
    <w:abstractNumId w:val="36"/>
  </w:num>
  <w:num w:numId="43">
    <w:abstractNumId w:val="10"/>
  </w:num>
  <w:num w:numId="44">
    <w:abstractNumId w:val="19"/>
  </w:num>
  <w:num w:numId="45">
    <w:abstractNumId w:val="55"/>
  </w:num>
  <w:num w:numId="46">
    <w:abstractNumId w:val="60"/>
  </w:num>
  <w:num w:numId="47">
    <w:abstractNumId w:val="30"/>
  </w:num>
  <w:num w:numId="48">
    <w:abstractNumId w:val="45"/>
  </w:num>
  <w:num w:numId="49">
    <w:abstractNumId w:val="4"/>
  </w:num>
  <w:num w:numId="50">
    <w:abstractNumId w:val="41"/>
  </w:num>
  <w:num w:numId="51">
    <w:abstractNumId w:val="39"/>
  </w:num>
  <w:num w:numId="52">
    <w:abstractNumId w:val="53"/>
  </w:num>
  <w:num w:numId="53">
    <w:abstractNumId w:val="50"/>
  </w:num>
  <w:num w:numId="54">
    <w:abstractNumId w:val="67"/>
  </w:num>
  <w:num w:numId="55">
    <w:abstractNumId w:val="12"/>
  </w:num>
  <w:num w:numId="56">
    <w:abstractNumId w:val="42"/>
  </w:num>
  <w:num w:numId="57">
    <w:abstractNumId w:val="56"/>
  </w:num>
  <w:num w:numId="58">
    <w:abstractNumId w:val="43"/>
  </w:num>
  <w:num w:numId="59">
    <w:abstractNumId w:val="20"/>
  </w:num>
  <w:num w:numId="60">
    <w:abstractNumId w:val="64"/>
  </w:num>
  <w:num w:numId="61">
    <w:abstractNumId w:val="21"/>
  </w:num>
  <w:num w:numId="62">
    <w:abstractNumId w:val="37"/>
  </w:num>
  <w:num w:numId="63">
    <w:abstractNumId w:val="58"/>
  </w:num>
  <w:num w:numId="64">
    <w:abstractNumId w:val="18"/>
  </w:num>
  <w:num w:numId="65">
    <w:abstractNumId w:val="27"/>
  </w:num>
  <w:num w:numId="66">
    <w:abstractNumId w:val="69"/>
  </w:num>
  <w:num w:numId="67">
    <w:abstractNumId w:val="65"/>
  </w:num>
  <w:num w:numId="68">
    <w:abstractNumId w:val="75"/>
  </w:num>
  <w:num w:numId="69">
    <w:abstractNumId w:val="46"/>
  </w:num>
  <w:num w:numId="70">
    <w:abstractNumId w:val="11"/>
  </w:num>
  <w:num w:numId="71">
    <w:abstractNumId w:val="61"/>
  </w:num>
  <w:num w:numId="72">
    <w:abstractNumId w:val="2"/>
  </w:num>
  <w:num w:numId="73">
    <w:abstractNumId w:val="33"/>
  </w:num>
  <w:num w:numId="74">
    <w:abstractNumId w:val="38"/>
  </w:num>
  <w:num w:numId="75">
    <w:abstractNumId w:val="26"/>
  </w:num>
  <w:num w:numId="76">
    <w:abstractNumId w:val="1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arma DocSys~XML" w:val="&lt;data author=&quot;{00000000-0000-0000-0000-000000000000}&quot; authorname=&quot;(onbekend)&quot; model=&quot;{00000001-0005-0000-0001-000000000011}&quot; profile=&quot;VenW&quot; created=&quot;2009-08-10 12:09:07&quot;&gt;&lt;rapport.a template=&quot;V:\BWD\huisstijl\Modellen\rijksrapporta.dot&quot; enabled=&quot;true&quot; reopen=&quot;true&quot; lcid=&quot;1043&quot; newdoc=&quot;true&quot; engine=&quot;DocSysEngine.MSWord&quot;&gt;&lt;contact class=&quot;bookitem&quot; value=&quot;&quot;/&gt;&lt;kdienst class=&quot;bookitem&quot; value=&quot;&quot;/&gt;&lt;minofdir class=&quot;string&quot; value=&quot;&quot;/&gt;&lt;titel class=&quot;string&quot; value=&quot;&quot;/&gt;&lt;subtitel class=&quot;string&quot; value=&quot;&quot;/&gt;&lt;datum class=&quot;string&quot; value=&quot;10 augustus 2009&quot;/&gt;&lt;colofon class=&quot;string&quot; value=&quot;&quot;/&gt;&lt;xgegevens class=&quot;string&quot; value=&quot;&quot;/&gt;&lt;vtitel class=&quot;string&quot; value=&quot;&quot;/&gt;&lt;koptekst class=&quot;string&quot; value=&quot;10 augustus 2009&quot;/&gt;&lt;_datum class=&quot;string&quot; value=&quot;Datum&quot;/&gt;&lt;_status class=&quot;string&quot; value=&quot;Status&quot;/&gt;&lt;_colofon class=&quot;string&quot; value=&quot;Colofon&quot;/&gt;&lt;_uitgegevendoor class=&quot;string&quot; value=&quot;Uitgegeven door&quot;/&gt;&lt;_informatie class=&quot;string&quot; value=&quot;Informatie&quot;/&gt;&lt;_telefoon class=&quot;string&quot; value=&quot;Telefoon&quot;/&gt;&lt;_fax class=&quot;string&quot; value=&quot;Fax&quot;/&gt;&lt;_uitgevoerddoor class=&quot;string&quot; value=&quot;Uitgevoerd door&quot;/&gt;&lt;_opmaak class=&quot;string&quot; value=&quot;Opmaak&quot;/&gt;&lt;_versienummer class=&quot;string&quot; value=&quot;Versienummer&quot;/&gt;&lt;_inhoud class=&quot;string&quot; value=&quot;Inhoud&quot;/&gt;&lt;_pagina class=&quot;string&quot; value=&quot;Pagina&quot;/&gt;&lt;_van class=&quot;string&quot; value=&quot;van&quot;/&gt;&lt;PAPER first=&quot;voorbedrukt&quot; other=&quot;voorbedrukt&quot;/&gt;&lt;/rapport.a&gt;&lt;rapport.c template=&quot;V:\BWD\huisstijl\Modellen\rijksrapportc.dot&quot; enabled=&quot;true&quot; reopen=&quot;true&quot; lcid=&quot;1043&quot; parent=&quot;rapport.a&quot; level=&quot;1&quot;&gt;&lt;PAPER first=&quot;voorbedrukt&quot; other=&quot;voorbedrukt&quot;/&gt;&lt;/rapport.c&gt;&lt;rapport.b template=&quot;V:\BWD\huisstijl\Modellen\rijksrapportb.dot&quot; enabled=&quot;true&quot; reopen=&quot;true&quot; lcid=&quot;1043&quot; parent=&quot;rapport.a&quot; level=&quot;2&quot;&gt;&lt;PAPER first=&quot;voorbedrukt&quot; other=&quot;voorbedrukt&quot;/&gt;&lt;/rapport.b&gt;&lt;/data&gt;_x000d__x000a_"/>
  </w:docVars>
  <w:rsids>
    <w:rsidRoot w:val="00746335"/>
    <w:rsid w:val="000020B8"/>
    <w:rsid w:val="00002FDB"/>
    <w:rsid w:val="00003909"/>
    <w:rsid w:val="00003BC6"/>
    <w:rsid w:val="00005BB9"/>
    <w:rsid w:val="00006176"/>
    <w:rsid w:val="00006899"/>
    <w:rsid w:val="000100F7"/>
    <w:rsid w:val="00010103"/>
    <w:rsid w:val="000101AE"/>
    <w:rsid w:val="00010225"/>
    <w:rsid w:val="00010FCD"/>
    <w:rsid w:val="00011BE4"/>
    <w:rsid w:val="00012CC4"/>
    <w:rsid w:val="00014CDF"/>
    <w:rsid w:val="0001510A"/>
    <w:rsid w:val="00017294"/>
    <w:rsid w:val="00020F37"/>
    <w:rsid w:val="00021AAF"/>
    <w:rsid w:val="000239CC"/>
    <w:rsid w:val="00025643"/>
    <w:rsid w:val="0002566E"/>
    <w:rsid w:val="0002637A"/>
    <w:rsid w:val="00026834"/>
    <w:rsid w:val="00026A11"/>
    <w:rsid w:val="0002710E"/>
    <w:rsid w:val="00030F98"/>
    <w:rsid w:val="000316CF"/>
    <w:rsid w:val="00031BB9"/>
    <w:rsid w:val="0003741C"/>
    <w:rsid w:val="000405F1"/>
    <w:rsid w:val="00040C42"/>
    <w:rsid w:val="00041AE4"/>
    <w:rsid w:val="000434BC"/>
    <w:rsid w:val="0004440A"/>
    <w:rsid w:val="00051D17"/>
    <w:rsid w:val="00057254"/>
    <w:rsid w:val="000572B4"/>
    <w:rsid w:val="00057865"/>
    <w:rsid w:val="00057FAF"/>
    <w:rsid w:val="00062D09"/>
    <w:rsid w:val="000646C3"/>
    <w:rsid w:val="0007146B"/>
    <w:rsid w:val="00071C28"/>
    <w:rsid w:val="00071D35"/>
    <w:rsid w:val="00074162"/>
    <w:rsid w:val="00074A5B"/>
    <w:rsid w:val="0007552A"/>
    <w:rsid w:val="00075781"/>
    <w:rsid w:val="00076A22"/>
    <w:rsid w:val="00076A9E"/>
    <w:rsid w:val="0007770C"/>
    <w:rsid w:val="0008026C"/>
    <w:rsid w:val="00083831"/>
    <w:rsid w:val="0008537D"/>
    <w:rsid w:val="00086F16"/>
    <w:rsid w:val="000921CD"/>
    <w:rsid w:val="00092A1A"/>
    <w:rsid w:val="00093B6B"/>
    <w:rsid w:val="00093E9B"/>
    <w:rsid w:val="00097B8B"/>
    <w:rsid w:val="000A0E52"/>
    <w:rsid w:val="000A38A0"/>
    <w:rsid w:val="000A3F69"/>
    <w:rsid w:val="000A50AA"/>
    <w:rsid w:val="000A67DF"/>
    <w:rsid w:val="000A6EA2"/>
    <w:rsid w:val="000A7089"/>
    <w:rsid w:val="000A7541"/>
    <w:rsid w:val="000B14C4"/>
    <w:rsid w:val="000B1D01"/>
    <w:rsid w:val="000B2577"/>
    <w:rsid w:val="000B4F54"/>
    <w:rsid w:val="000B5ACA"/>
    <w:rsid w:val="000B5ECE"/>
    <w:rsid w:val="000B7772"/>
    <w:rsid w:val="000C2C3B"/>
    <w:rsid w:val="000C5239"/>
    <w:rsid w:val="000C6158"/>
    <w:rsid w:val="000C776A"/>
    <w:rsid w:val="000D0590"/>
    <w:rsid w:val="000D0C48"/>
    <w:rsid w:val="000D4D0D"/>
    <w:rsid w:val="000D69E2"/>
    <w:rsid w:val="000E250A"/>
    <w:rsid w:val="000E3CF0"/>
    <w:rsid w:val="000E751E"/>
    <w:rsid w:val="000F0233"/>
    <w:rsid w:val="000F12D1"/>
    <w:rsid w:val="000F39AA"/>
    <w:rsid w:val="000F4815"/>
    <w:rsid w:val="000F5E6E"/>
    <w:rsid w:val="001009A9"/>
    <w:rsid w:val="0010167E"/>
    <w:rsid w:val="0010245B"/>
    <w:rsid w:val="00103F2B"/>
    <w:rsid w:val="00105BB4"/>
    <w:rsid w:val="00105BE8"/>
    <w:rsid w:val="0011052E"/>
    <w:rsid w:val="00112922"/>
    <w:rsid w:val="001144B9"/>
    <w:rsid w:val="001156F9"/>
    <w:rsid w:val="001159EF"/>
    <w:rsid w:val="00117D19"/>
    <w:rsid w:val="00120FE5"/>
    <w:rsid w:val="00121204"/>
    <w:rsid w:val="001221AA"/>
    <w:rsid w:val="001306B5"/>
    <w:rsid w:val="001325D1"/>
    <w:rsid w:val="00133052"/>
    <w:rsid w:val="0013399A"/>
    <w:rsid w:val="0013482F"/>
    <w:rsid w:val="00135F56"/>
    <w:rsid w:val="00140FEB"/>
    <w:rsid w:val="00141878"/>
    <w:rsid w:val="00144C26"/>
    <w:rsid w:val="0014575C"/>
    <w:rsid w:val="00145B3C"/>
    <w:rsid w:val="00146127"/>
    <w:rsid w:val="00146BD6"/>
    <w:rsid w:val="00146E09"/>
    <w:rsid w:val="001476E4"/>
    <w:rsid w:val="001479F5"/>
    <w:rsid w:val="0015164D"/>
    <w:rsid w:val="00151B3C"/>
    <w:rsid w:val="00154122"/>
    <w:rsid w:val="00154854"/>
    <w:rsid w:val="0015735B"/>
    <w:rsid w:val="00160D5A"/>
    <w:rsid w:val="00162C39"/>
    <w:rsid w:val="001633FE"/>
    <w:rsid w:val="001642DA"/>
    <w:rsid w:val="00164614"/>
    <w:rsid w:val="0017479E"/>
    <w:rsid w:val="0017576C"/>
    <w:rsid w:val="00177F5B"/>
    <w:rsid w:val="00182984"/>
    <w:rsid w:val="00185498"/>
    <w:rsid w:val="00190D9F"/>
    <w:rsid w:val="00193461"/>
    <w:rsid w:val="0019388B"/>
    <w:rsid w:val="001941CE"/>
    <w:rsid w:val="00194D02"/>
    <w:rsid w:val="00195471"/>
    <w:rsid w:val="001A0EAD"/>
    <w:rsid w:val="001A4A4E"/>
    <w:rsid w:val="001A5460"/>
    <w:rsid w:val="001B06C8"/>
    <w:rsid w:val="001B0FA2"/>
    <w:rsid w:val="001B11D1"/>
    <w:rsid w:val="001B210A"/>
    <w:rsid w:val="001B63E0"/>
    <w:rsid w:val="001C0892"/>
    <w:rsid w:val="001C0C1A"/>
    <w:rsid w:val="001C16A0"/>
    <w:rsid w:val="001C1D61"/>
    <w:rsid w:val="001C2A8E"/>
    <w:rsid w:val="001C5C9F"/>
    <w:rsid w:val="001C77C2"/>
    <w:rsid w:val="001D0964"/>
    <w:rsid w:val="001D196B"/>
    <w:rsid w:val="001D22B9"/>
    <w:rsid w:val="001D288C"/>
    <w:rsid w:val="001D3173"/>
    <w:rsid w:val="001D39FE"/>
    <w:rsid w:val="001D4DC5"/>
    <w:rsid w:val="001D5180"/>
    <w:rsid w:val="001E0AB2"/>
    <w:rsid w:val="001E315E"/>
    <w:rsid w:val="001E602D"/>
    <w:rsid w:val="001E7080"/>
    <w:rsid w:val="001F0917"/>
    <w:rsid w:val="001F15B9"/>
    <w:rsid w:val="001F16DC"/>
    <w:rsid w:val="001F51E2"/>
    <w:rsid w:val="001F6233"/>
    <w:rsid w:val="001F66FF"/>
    <w:rsid w:val="001F706B"/>
    <w:rsid w:val="002019A9"/>
    <w:rsid w:val="00201A94"/>
    <w:rsid w:val="0020779A"/>
    <w:rsid w:val="00214C7A"/>
    <w:rsid w:val="0021673B"/>
    <w:rsid w:val="00220096"/>
    <w:rsid w:val="00221FB4"/>
    <w:rsid w:val="002244F0"/>
    <w:rsid w:val="002246E9"/>
    <w:rsid w:val="002248AD"/>
    <w:rsid w:val="00224E78"/>
    <w:rsid w:val="002270A1"/>
    <w:rsid w:val="00230174"/>
    <w:rsid w:val="002324BF"/>
    <w:rsid w:val="00233AFB"/>
    <w:rsid w:val="00233E15"/>
    <w:rsid w:val="0024048E"/>
    <w:rsid w:val="002409B0"/>
    <w:rsid w:val="0024467A"/>
    <w:rsid w:val="0024745B"/>
    <w:rsid w:val="002500BC"/>
    <w:rsid w:val="002501A9"/>
    <w:rsid w:val="0025053A"/>
    <w:rsid w:val="002516E6"/>
    <w:rsid w:val="0025207C"/>
    <w:rsid w:val="0025336C"/>
    <w:rsid w:val="002541DB"/>
    <w:rsid w:val="002552F8"/>
    <w:rsid w:val="00255B0B"/>
    <w:rsid w:val="00261395"/>
    <w:rsid w:val="002627D2"/>
    <w:rsid w:val="002630F1"/>
    <w:rsid w:val="00265E46"/>
    <w:rsid w:val="00266871"/>
    <w:rsid w:val="00270C06"/>
    <w:rsid w:val="00273A45"/>
    <w:rsid w:val="00273B1C"/>
    <w:rsid w:val="002756EC"/>
    <w:rsid w:val="00277B91"/>
    <w:rsid w:val="002817B2"/>
    <w:rsid w:val="0028440E"/>
    <w:rsid w:val="002850E2"/>
    <w:rsid w:val="00285831"/>
    <w:rsid w:val="00286DFB"/>
    <w:rsid w:val="002874DC"/>
    <w:rsid w:val="00291C23"/>
    <w:rsid w:val="00292E06"/>
    <w:rsid w:val="0029334F"/>
    <w:rsid w:val="00294040"/>
    <w:rsid w:val="00296226"/>
    <w:rsid w:val="002A191E"/>
    <w:rsid w:val="002A2CDB"/>
    <w:rsid w:val="002A30B6"/>
    <w:rsid w:val="002A554B"/>
    <w:rsid w:val="002B1C3F"/>
    <w:rsid w:val="002B3F39"/>
    <w:rsid w:val="002B5FCA"/>
    <w:rsid w:val="002C0BC5"/>
    <w:rsid w:val="002C3BB9"/>
    <w:rsid w:val="002C41C2"/>
    <w:rsid w:val="002C7231"/>
    <w:rsid w:val="002D09DF"/>
    <w:rsid w:val="002D7C5A"/>
    <w:rsid w:val="002E0B9E"/>
    <w:rsid w:val="002E0CA5"/>
    <w:rsid w:val="002E1CC8"/>
    <w:rsid w:val="002E346F"/>
    <w:rsid w:val="002F0134"/>
    <w:rsid w:val="002F0B95"/>
    <w:rsid w:val="002F141E"/>
    <w:rsid w:val="002F378B"/>
    <w:rsid w:val="002F3B58"/>
    <w:rsid w:val="002F5399"/>
    <w:rsid w:val="002F70C7"/>
    <w:rsid w:val="00300891"/>
    <w:rsid w:val="0030124B"/>
    <w:rsid w:val="0030291D"/>
    <w:rsid w:val="003035E7"/>
    <w:rsid w:val="00303A82"/>
    <w:rsid w:val="00304E6B"/>
    <w:rsid w:val="00305EC0"/>
    <w:rsid w:val="00311164"/>
    <w:rsid w:val="00312C4C"/>
    <w:rsid w:val="00315662"/>
    <w:rsid w:val="003157E6"/>
    <w:rsid w:val="00321049"/>
    <w:rsid w:val="00321BAB"/>
    <w:rsid w:val="00322082"/>
    <w:rsid w:val="003228F4"/>
    <w:rsid w:val="00322FD0"/>
    <w:rsid w:val="00324E97"/>
    <w:rsid w:val="00325241"/>
    <w:rsid w:val="003252D9"/>
    <w:rsid w:val="0032635B"/>
    <w:rsid w:val="0032672E"/>
    <w:rsid w:val="0032685D"/>
    <w:rsid w:val="003278F4"/>
    <w:rsid w:val="00330895"/>
    <w:rsid w:val="0033167C"/>
    <w:rsid w:val="00332323"/>
    <w:rsid w:val="0033305C"/>
    <w:rsid w:val="0033323A"/>
    <w:rsid w:val="00334835"/>
    <w:rsid w:val="003351DB"/>
    <w:rsid w:val="003400A4"/>
    <w:rsid w:val="00340C6D"/>
    <w:rsid w:val="003427A3"/>
    <w:rsid w:val="00342AEB"/>
    <w:rsid w:val="00343166"/>
    <w:rsid w:val="0034404C"/>
    <w:rsid w:val="00346005"/>
    <w:rsid w:val="00352702"/>
    <w:rsid w:val="003530F2"/>
    <w:rsid w:val="0035390B"/>
    <w:rsid w:val="0035559E"/>
    <w:rsid w:val="00355976"/>
    <w:rsid w:val="00355D69"/>
    <w:rsid w:val="003606D7"/>
    <w:rsid w:val="0036211A"/>
    <w:rsid w:val="00363C0F"/>
    <w:rsid w:val="00366005"/>
    <w:rsid w:val="003667A9"/>
    <w:rsid w:val="003668BA"/>
    <w:rsid w:val="00366C7E"/>
    <w:rsid w:val="003676B1"/>
    <w:rsid w:val="00376992"/>
    <w:rsid w:val="0038204B"/>
    <w:rsid w:val="00382732"/>
    <w:rsid w:val="00382758"/>
    <w:rsid w:val="00383D24"/>
    <w:rsid w:val="00387273"/>
    <w:rsid w:val="0039048F"/>
    <w:rsid w:val="00390E5B"/>
    <w:rsid w:val="00391375"/>
    <w:rsid w:val="00394950"/>
    <w:rsid w:val="0039498A"/>
    <w:rsid w:val="0039696D"/>
    <w:rsid w:val="003A02FE"/>
    <w:rsid w:val="003A19C0"/>
    <w:rsid w:val="003A2059"/>
    <w:rsid w:val="003A3775"/>
    <w:rsid w:val="003A4DB0"/>
    <w:rsid w:val="003A5439"/>
    <w:rsid w:val="003A692D"/>
    <w:rsid w:val="003B05FF"/>
    <w:rsid w:val="003B1912"/>
    <w:rsid w:val="003B2376"/>
    <w:rsid w:val="003B24B6"/>
    <w:rsid w:val="003B38A1"/>
    <w:rsid w:val="003B4697"/>
    <w:rsid w:val="003B596D"/>
    <w:rsid w:val="003B7224"/>
    <w:rsid w:val="003C07BD"/>
    <w:rsid w:val="003C1110"/>
    <w:rsid w:val="003C32C7"/>
    <w:rsid w:val="003C5397"/>
    <w:rsid w:val="003D05DC"/>
    <w:rsid w:val="003D4066"/>
    <w:rsid w:val="003D4139"/>
    <w:rsid w:val="003D4F12"/>
    <w:rsid w:val="003D56B9"/>
    <w:rsid w:val="003D5B78"/>
    <w:rsid w:val="003D67AC"/>
    <w:rsid w:val="003E045B"/>
    <w:rsid w:val="003E241C"/>
    <w:rsid w:val="003E24CA"/>
    <w:rsid w:val="003E36BA"/>
    <w:rsid w:val="003E36E5"/>
    <w:rsid w:val="003E4A9F"/>
    <w:rsid w:val="003E5C1F"/>
    <w:rsid w:val="003E6443"/>
    <w:rsid w:val="003E6EB6"/>
    <w:rsid w:val="003E7306"/>
    <w:rsid w:val="003E7EC3"/>
    <w:rsid w:val="003F3891"/>
    <w:rsid w:val="003F3E85"/>
    <w:rsid w:val="003F4A17"/>
    <w:rsid w:val="003F501F"/>
    <w:rsid w:val="003F616D"/>
    <w:rsid w:val="003F77BA"/>
    <w:rsid w:val="004041F1"/>
    <w:rsid w:val="0040514C"/>
    <w:rsid w:val="00406197"/>
    <w:rsid w:val="004101E8"/>
    <w:rsid w:val="00410370"/>
    <w:rsid w:val="00410AC4"/>
    <w:rsid w:val="00410D5F"/>
    <w:rsid w:val="0041147D"/>
    <w:rsid w:val="0041391B"/>
    <w:rsid w:val="00414ABE"/>
    <w:rsid w:val="00416018"/>
    <w:rsid w:val="0041685B"/>
    <w:rsid w:val="00423DCA"/>
    <w:rsid w:val="00425575"/>
    <w:rsid w:val="004257E1"/>
    <w:rsid w:val="00425F2B"/>
    <w:rsid w:val="00426D98"/>
    <w:rsid w:val="00427FC5"/>
    <w:rsid w:val="00430C8C"/>
    <w:rsid w:val="00431242"/>
    <w:rsid w:val="004319B0"/>
    <w:rsid w:val="00432D3F"/>
    <w:rsid w:val="004336D8"/>
    <w:rsid w:val="00433B91"/>
    <w:rsid w:val="00434C33"/>
    <w:rsid w:val="00435B3B"/>
    <w:rsid w:val="00440158"/>
    <w:rsid w:val="00441DFA"/>
    <w:rsid w:val="00443227"/>
    <w:rsid w:val="00443E65"/>
    <w:rsid w:val="00447710"/>
    <w:rsid w:val="00450EEE"/>
    <w:rsid w:val="00451E6B"/>
    <w:rsid w:val="00452EE5"/>
    <w:rsid w:val="00454ED3"/>
    <w:rsid w:val="00457907"/>
    <w:rsid w:val="00460BB5"/>
    <w:rsid w:val="00462031"/>
    <w:rsid w:val="00462235"/>
    <w:rsid w:val="00463013"/>
    <w:rsid w:val="004631A8"/>
    <w:rsid w:val="00465ABE"/>
    <w:rsid w:val="00466A47"/>
    <w:rsid w:val="00466F3A"/>
    <w:rsid w:val="00470BFA"/>
    <w:rsid w:val="00474F59"/>
    <w:rsid w:val="00475435"/>
    <w:rsid w:val="00477747"/>
    <w:rsid w:val="00477E6C"/>
    <w:rsid w:val="0048523C"/>
    <w:rsid w:val="00491A4D"/>
    <w:rsid w:val="00491D9D"/>
    <w:rsid w:val="004921EB"/>
    <w:rsid w:val="00493F21"/>
    <w:rsid w:val="00494841"/>
    <w:rsid w:val="004973F0"/>
    <w:rsid w:val="004A0C13"/>
    <w:rsid w:val="004A14CD"/>
    <w:rsid w:val="004A37EC"/>
    <w:rsid w:val="004A4BA4"/>
    <w:rsid w:val="004A4BBD"/>
    <w:rsid w:val="004A4DDF"/>
    <w:rsid w:val="004A6094"/>
    <w:rsid w:val="004A6DFC"/>
    <w:rsid w:val="004B2A0D"/>
    <w:rsid w:val="004B2B6B"/>
    <w:rsid w:val="004B5B09"/>
    <w:rsid w:val="004C06FA"/>
    <w:rsid w:val="004C1503"/>
    <w:rsid w:val="004C1821"/>
    <w:rsid w:val="004C2306"/>
    <w:rsid w:val="004C501E"/>
    <w:rsid w:val="004D4A07"/>
    <w:rsid w:val="004D58A8"/>
    <w:rsid w:val="004E02E0"/>
    <w:rsid w:val="004E02E7"/>
    <w:rsid w:val="004E0C27"/>
    <w:rsid w:val="004E1A90"/>
    <w:rsid w:val="004E331C"/>
    <w:rsid w:val="004E3F2E"/>
    <w:rsid w:val="004E432D"/>
    <w:rsid w:val="004E55C8"/>
    <w:rsid w:val="004E5F29"/>
    <w:rsid w:val="004E63F9"/>
    <w:rsid w:val="004E643C"/>
    <w:rsid w:val="004F026D"/>
    <w:rsid w:val="004F0D10"/>
    <w:rsid w:val="004F0DC5"/>
    <w:rsid w:val="004F311B"/>
    <w:rsid w:val="004F39CF"/>
    <w:rsid w:val="004F5A52"/>
    <w:rsid w:val="004F7812"/>
    <w:rsid w:val="00502E9F"/>
    <w:rsid w:val="00503D97"/>
    <w:rsid w:val="005047B3"/>
    <w:rsid w:val="005062FD"/>
    <w:rsid w:val="0050709C"/>
    <w:rsid w:val="00507F72"/>
    <w:rsid w:val="00513714"/>
    <w:rsid w:val="0051609F"/>
    <w:rsid w:val="00516D8B"/>
    <w:rsid w:val="0051742C"/>
    <w:rsid w:val="00520C69"/>
    <w:rsid w:val="00520D94"/>
    <w:rsid w:val="0052539A"/>
    <w:rsid w:val="0053015C"/>
    <w:rsid w:val="0053058A"/>
    <w:rsid w:val="0053205D"/>
    <w:rsid w:val="00532646"/>
    <w:rsid w:val="00532A5E"/>
    <w:rsid w:val="0053460E"/>
    <w:rsid w:val="00536862"/>
    <w:rsid w:val="005377A8"/>
    <w:rsid w:val="005401DB"/>
    <w:rsid w:val="00540F2B"/>
    <w:rsid w:val="00545A51"/>
    <w:rsid w:val="0054600A"/>
    <w:rsid w:val="0054693B"/>
    <w:rsid w:val="005477AA"/>
    <w:rsid w:val="00551E66"/>
    <w:rsid w:val="00552423"/>
    <w:rsid w:val="00552DD2"/>
    <w:rsid w:val="00553541"/>
    <w:rsid w:val="00553FF0"/>
    <w:rsid w:val="005549A3"/>
    <w:rsid w:val="0055570C"/>
    <w:rsid w:val="00556595"/>
    <w:rsid w:val="00557AD9"/>
    <w:rsid w:val="00563577"/>
    <w:rsid w:val="00563F55"/>
    <w:rsid w:val="00564896"/>
    <w:rsid w:val="005649A7"/>
    <w:rsid w:val="00564B4B"/>
    <w:rsid w:val="00574C20"/>
    <w:rsid w:val="0057576F"/>
    <w:rsid w:val="005760F6"/>
    <w:rsid w:val="00577C9B"/>
    <w:rsid w:val="0058194F"/>
    <w:rsid w:val="00581C9C"/>
    <w:rsid w:val="005841E1"/>
    <w:rsid w:val="00585159"/>
    <w:rsid w:val="00585D2B"/>
    <w:rsid w:val="00586C1B"/>
    <w:rsid w:val="00587D4D"/>
    <w:rsid w:val="00590314"/>
    <w:rsid w:val="0059080E"/>
    <w:rsid w:val="00592A4D"/>
    <w:rsid w:val="00595C7D"/>
    <w:rsid w:val="005A0CD7"/>
    <w:rsid w:val="005A0F1E"/>
    <w:rsid w:val="005A1882"/>
    <w:rsid w:val="005A2AA1"/>
    <w:rsid w:val="005A3731"/>
    <w:rsid w:val="005A3C64"/>
    <w:rsid w:val="005A4C02"/>
    <w:rsid w:val="005A5641"/>
    <w:rsid w:val="005B1747"/>
    <w:rsid w:val="005B3F16"/>
    <w:rsid w:val="005B57F5"/>
    <w:rsid w:val="005B5C61"/>
    <w:rsid w:val="005B67A6"/>
    <w:rsid w:val="005C13A2"/>
    <w:rsid w:val="005C1558"/>
    <w:rsid w:val="005D0C54"/>
    <w:rsid w:val="005D2627"/>
    <w:rsid w:val="005D28A9"/>
    <w:rsid w:val="005D2FE4"/>
    <w:rsid w:val="005D4DF2"/>
    <w:rsid w:val="005D6B7B"/>
    <w:rsid w:val="005D76DC"/>
    <w:rsid w:val="005D795C"/>
    <w:rsid w:val="005E09DB"/>
    <w:rsid w:val="005E22A6"/>
    <w:rsid w:val="005E3346"/>
    <w:rsid w:val="005E55A6"/>
    <w:rsid w:val="005E5E8B"/>
    <w:rsid w:val="005E6262"/>
    <w:rsid w:val="005E7055"/>
    <w:rsid w:val="005F18AF"/>
    <w:rsid w:val="005F319A"/>
    <w:rsid w:val="005F39BC"/>
    <w:rsid w:val="005F4AFB"/>
    <w:rsid w:val="005F5643"/>
    <w:rsid w:val="005F607D"/>
    <w:rsid w:val="005F6E03"/>
    <w:rsid w:val="00600149"/>
    <w:rsid w:val="006011A4"/>
    <w:rsid w:val="00602548"/>
    <w:rsid w:val="00603986"/>
    <w:rsid w:val="00603B2A"/>
    <w:rsid w:val="006045F7"/>
    <w:rsid w:val="00605730"/>
    <w:rsid w:val="00606BF7"/>
    <w:rsid w:val="00611756"/>
    <w:rsid w:val="006131C9"/>
    <w:rsid w:val="00613D44"/>
    <w:rsid w:val="006143FE"/>
    <w:rsid w:val="00616631"/>
    <w:rsid w:val="00617F6A"/>
    <w:rsid w:val="0062074E"/>
    <w:rsid w:val="00621A70"/>
    <w:rsid w:val="00625A08"/>
    <w:rsid w:val="006316A1"/>
    <w:rsid w:val="00631DEB"/>
    <w:rsid w:val="006321DD"/>
    <w:rsid w:val="006332B0"/>
    <w:rsid w:val="00633F0C"/>
    <w:rsid w:val="00636BA8"/>
    <w:rsid w:val="00636D69"/>
    <w:rsid w:val="00640116"/>
    <w:rsid w:val="00641A7C"/>
    <w:rsid w:val="0064529B"/>
    <w:rsid w:val="00646808"/>
    <w:rsid w:val="00646C0C"/>
    <w:rsid w:val="00647D1B"/>
    <w:rsid w:val="006500AF"/>
    <w:rsid w:val="00653137"/>
    <w:rsid w:val="0065322D"/>
    <w:rsid w:val="00653ED5"/>
    <w:rsid w:val="00655E6F"/>
    <w:rsid w:val="006568EF"/>
    <w:rsid w:val="00657AD6"/>
    <w:rsid w:val="0066187F"/>
    <w:rsid w:val="00661B84"/>
    <w:rsid w:val="006635B0"/>
    <w:rsid w:val="00663666"/>
    <w:rsid w:val="00664424"/>
    <w:rsid w:val="00666AA8"/>
    <w:rsid w:val="006723B8"/>
    <w:rsid w:val="0067270D"/>
    <w:rsid w:val="006728A7"/>
    <w:rsid w:val="0067344A"/>
    <w:rsid w:val="006748B6"/>
    <w:rsid w:val="00674C1D"/>
    <w:rsid w:val="0068480C"/>
    <w:rsid w:val="006870F9"/>
    <w:rsid w:val="006930F9"/>
    <w:rsid w:val="00695BDB"/>
    <w:rsid w:val="00695EF9"/>
    <w:rsid w:val="006A246D"/>
    <w:rsid w:val="006A4EC9"/>
    <w:rsid w:val="006A556C"/>
    <w:rsid w:val="006B010C"/>
    <w:rsid w:val="006B0728"/>
    <w:rsid w:val="006B1E98"/>
    <w:rsid w:val="006B2F3F"/>
    <w:rsid w:val="006B39F5"/>
    <w:rsid w:val="006B53CE"/>
    <w:rsid w:val="006B7CDD"/>
    <w:rsid w:val="006C0DEF"/>
    <w:rsid w:val="006C381F"/>
    <w:rsid w:val="006C5560"/>
    <w:rsid w:val="006C5F9A"/>
    <w:rsid w:val="006C6A76"/>
    <w:rsid w:val="006D0977"/>
    <w:rsid w:val="006D0ECF"/>
    <w:rsid w:val="006D1611"/>
    <w:rsid w:val="006D2F9D"/>
    <w:rsid w:val="006D514B"/>
    <w:rsid w:val="006D72CF"/>
    <w:rsid w:val="006E13D3"/>
    <w:rsid w:val="006E22F6"/>
    <w:rsid w:val="006E57B1"/>
    <w:rsid w:val="006F0897"/>
    <w:rsid w:val="006F2C19"/>
    <w:rsid w:val="006F5D89"/>
    <w:rsid w:val="006F5ED1"/>
    <w:rsid w:val="006F69E1"/>
    <w:rsid w:val="006F73D4"/>
    <w:rsid w:val="006F7BEC"/>
    <w:rsid w:val="0070304E"/>
    <w:rsid w:val="00703475"/>
    <w:rsid w:val="00704081"/>
    <w:rsid w:val="007067E6"/>
    <w:rsid w:val="0071290A"/>
    <w:rsid w:val="00714127"/>
    <w:rsid w:val="0071426F"/>
    <w:rsid w:val="007157CB"/>
    <w:rsid w:val="00715BE4"/>
    <w:rsid w:val="00717047"/>
    <w:rsid w:val="007173F3"/>
    <w:rsid w:val="007175B0"/>
    <w:rsid w:val="00721B17"/>
    <w:rsid w:val="007328D2"/>
    <w:rsid w:val="007332DE"/>
    <w:rsid w:val="0073432E"/>
    <w:rsid w:val="007344F1"/>
    <w:rsid w:val="007352CC"/>
    <w:rsid w:val="00735F77"/>
    <w:rsid w:val="007361D0"/>
    <w:rsid w:val="0073634B"/>
    <w:rsid w:val="007368D3"/>
    <w:rsid w:val="007445A0"/>
    <w:rsid w:val="00744895"/>
    <w:rsid w:val="007457F8"/>
    <w:rsid w:val="00745BFC"/>
    <w:rsid w:val="00745E1F"/>
    <w:rsid w:val="00746335"/>
    <w:rsid w:val="00750595"/>
    <w:rsid w:val="00755CDE"/>
    <w:rsid w:val="007609EC"/>
    <w:rsid w:val="00761536"/>
    <w:rsid w:val="0076458A"/>
    <w:rsid w:val="007653DB"/>
    <w:rsid w:val="00767D40"/>
    <w:rsid w:val="007744E3"/>
    <w:rsid w:val="00776E22"/>
    <w:rsid w:val="007776CB"/>
    <w:rsid w:val="00784C9F"/>
    <w:rsid w:val="00784D4B"/>
    <w:rsid w:val="00795AAD"/>
    <w:rsid w:val="00795FBE"/>
    <w:rsid w:val="007A2C95"/>
    <w:rsid w:val="007A559B"/>
    <w:rsid w:val="007B120B"/>
    <w:rsid w:val="007B1675"/>
    <w:rsid w:val="007B59FE"/>
    <w:rsid w:val="007C04A7"/>
    <w:rsid w:val="007C2E4A"/>
    <w:rsid w:val="007C411A"/>
    <w:rsid w:val="007C54A5"/>
    <w:rsid w:val="007C54F1"/>
    <w:rsid w:val="007C6FFA"/>
    <w:rsid w:val="007D03E7"/>
    <w:rsid w:val="007D382A"/>
    <w:rsid w:val="007D5F5E"/>
    <w:rsid w:val="007D75EF"/>
    <w:rsid w:val="007D7600"/>
    <w:rsid w:val="007E1ECD"/>
    <w:rsid w:val="007E2A5C"/>
    <w:rsid w:val="007E2EC7"/>
    <w:rsid w:val="007E3287"/>
    <w:rsid w:val="007E4736"/>
    <w:rsid w:val="007E6EA3"/>
    <w:rsid w:val="007E725C"/>
    <w:rsid w:val="007F013B"/>
    <w:rsid w:val="007F07D5"/>
    <w:rsid w:val="007F10E5"/>
    <w:rsid w:val="007F1C3C"/>
    <w:rsid w:val="007F4A6B"/>
    <w:rsid w:val="007F5541"/>
    <w:rsid w:val="007F5717"/>
    <w:rsid w:val="007F5EC0"/>
    <w:rsid w:val="00800197"/>
    <w:rsid w:val="00800E68"/>
    <w:rsid w:val="00801D1D"/>
    <w:rsid w:val="008049C5"/>
    <w:rsid w:val="00804EFB"/>
    <w:rsid w:val="00806F3C"/>
    <w:rsid w:val="00806F77"/>
    <w:rsid w:val="00807361"/>
    <w:rsid w:val="0081064B"/>
    <w:rsid w:val="00811217"/>
    <w:rsid w:val="0081334B"/>
    <w:rsid w:val="00813E6E"/>
    <w:rsid w:val="00817C1E"/>
    <w:rsid w:val="008232E6"/>
    <w:rsid w:val="00823AF3"/>
    <w:rsid w:val="00823C26"/>
    <w:rsid w:val="0082479E"/>
    <w:rsid w:val="00826C60"/>
    <w:rsid w:val="00827796"/>
    <w:rsid w:val="00837550"/>
    <w:rsid w:val="008378C1"/>
    <w:rsid w:val="008416E4"/>
    <w:rsid w:val="0084374F"/>
    <w:rsid w:val="00844182"/>
    <w:rsid w:val="008453E9"/>
    <w:rsid w:val="00845D34"/>
    <w:rsid w:val="00851E5E"/>
    <w:rsid w:val="00852CE5"/>
    <w:rsid w:val="00853B7B"/>
    <w:rsid w:val="00853DAC"/>
    <w:rsid w:val="008574C9"/>
    <w:rsid w:val="00860550"/>
    <w:rsid w:val="008617D8"/>
    <w:rsid w:val="008619E8"/>
    <w:rsid w:val="00865AD9"/>
    <w:rsid w:val="00866411"/>
    <w:rsid w:val="00867649"/>
    <w:rsid w:val="008703EB"/>
    <w:rsid w:val="00873C72"/>
    <w:rsid w:val="008762A5"/>
    <w:rsid w:val="00877312"/>
    <w:rsid w:val="00882A45"/>
    <w:rsid w:val="008832B7"/>
    <w:rsid w:val="008841D8"/>
    <w:rsid w:val="00886B8E"/>
    <w:rsid w:val="00890DA9"/>
    <w:rsid w:val="00892472"/>
    <w:rsid w:val="0089261E"/>
    <w:rsid w:val="008931C9"/>
    <w:rsid w:val="0089512F"/>
    <w:rsid w:val="00895A99"/>
    <w:rsid w:val="00897BFE"/>
    <w:rsid w:val="008A1ED9"/>
    <w:rsid w:val="008A23DB"/>
    <w:rsid w:val="008A2ABA"/>
    <w:rsid w:val="008A363E"/>
    <w:rsid w:val="008B0682"/>
    <w:rsid w:val="008B416B"/>
    <w:rsid w:val="008B4AA0"/>
    <w:rsid w:val="008C0351"/>
    <w:rsid w:val="008C050B"/>
    <w:rsid w:val="008C1E17"/>
    <w:rsid w:val="008C307B"/>
    <w:rsid w:val="008C4792"/>
    <w:rsid w:val="008C4C50"/>
    <w:rsid w:val="008C58CD"/>
    <w:rsid w:val="008C6C51"/>
    <w:rsid w:val="008C6E1A"/>
    <w:rsid w:val="008C7A35"/>
    <w:rsid w:val="008D0E0C"/>
    <w:rsid w:val="008D15F4"/>
    <w:rsid w:val="008D1969"/>
    <w:rsid w:val="008D3741"/>
    <w:rsid w:val="008E4895"/>
    <w:rsid w:val="008E5882"/>
    <w:rsid w:val="008F0082"/>
    <w:rsid w:val="00902BD8"/>
    <w:rsid w:val="0090544C"/>
    <w:rsid w:val="00907978"/>
    <w:rsid w:val="009116C8"/>
    <w:rsid w:val="00914149"/>
    <w:rsid w:val="00914769"/>
    <w:rsid w:val="00915BAB"/>
    <w:rsid w:val="009168F4"/>
    <w:rsid w:val="00920E46"/>
    <w:rsid w:val="00923E0A"/>
    <w:rsid w:val="00924399"/>
    <w:rsid w:val="00925597"/>
    <w:rsid w:val="00926CB0"/>
    <w:rsid w:val="00926D55"/>
    <w:rsid w:val="00930CF8"/>
    <w:rsid w:val="00930FDD"/>
    <w:rsid w:val="00932F04"/>
    <w:rsid w:val="00936FAE"/>
    <w:rsid w:val="009410A7"/>
    <w:rsid w:val="009421EA"/>
    <w:rsid w:val="00942C17"/>
    <w:rsid w:val="00943D70"/>
    <w:rsid w:val="00950E9D"/>
    <w:rsid w:val="00952CBF"/>
    <w:rsid w:val="00955C49"/>
    <w:rsid w:val="00955D29"/>
    <w:rsid w:val="0096173E"/>
    <w:rsid w:val="00961AA6"/>
    <w:rsid w:val="009629D9"/>
    <w:rsid w:val="00964A1A"/>
    <w:rsid w:val="009653BC"/>
    <w:rsid w:val="00966A9A"/>
    <w:rsid w:val="00970840"/>
    <w:rsid w:val="00970BF0"/>
    <w:rsid w:val="009741F7"/>
    <w:rsid w:val="00981B16"/>
    <w:rsid w:val="009877B4"/>
    <w:rsid w:val="00990994"/>
    <w:rsid w:val="00991744"/>
    <w:rsid w:val="00992644"/>
    <w:rsid w:val="009940B9"/>
    <w:rsid w:val="00994865"/>
    <w:rsid w:val="009A0105"/>
    <w:rsid w:val="009A0535"/>
    <w:rsid w:val="009A31E7"/>
    <w:rsid w:val="009A33FD"/>
    <w:rsid w:val="009A393B"/>
    <w:rsid w:val="009A4B9F"/>
    <w:rsid w:val="009A65AD"/>
    <w:rsid w:val="009A6DBB"/>
    <w:rsid w:val="009B0741"/>
    <w:rsid w:val="009B1940"/>
    <w:rsid w:val="009B3635"/>
    <w:rsid w:val="009B502D"/>
    <w:rsid w:val="009B57F2"/>
    <w:rsid w:val="009B5F59"/>
    <w:rsid w:val="009C0AC8"/>
    <w:rsid w:val="009C13A2"/>
    <w:rsid w:val="009C3064"/>
    <w:rsid w:val="009C52F0"/>
    <w:rsid w:val="009C5D1B"/>
    <w:rsid w:val="009D1353"/>
    <w:rsid w:val="009D4B00"/>
    <w:rsid w:val="009D6236"/>
    <w:rsid w:val="009E1A88"/>
    <w:rsid w:val="009E2D71"/>
    <w:rsid w:val="009E4481"/>
    <w:rsid w:val="009E4D08"/>
    <w:rsid w:val="009E5418"/>
    <w:rsid w:val="009E6428"/>
    <w:rsid w:val="009E77F5"/>
    <w:rsid w:val="009F24B9"/>
    <w:rsid w:val="009F2EE2"/>
    <w:rsid w:val="009F4822"/>
    <w:rsid w:val="009F4EC1"/>
    <w:rsid w:val="00A00019"/>
    <w:rsid w:val="00A00712"/>
    <w:rsid w:val="00A01BCB"/>
    <w:rsid w:val="00A024D9"/>
    <w:rsid w:val="00A02971"/>
    <w:rsid w:val="00A02C42"/>
    <w:rsid w:val="00A041C2"/>
    <w:rsid w:val="00A04B08"/>
    <w:rsid w:val="00A067BC"/>
    <w:rsid w:val="00A0688D"/>
    <w:rsid w:val="00A07B8C"/>
    <w:rsid w:val="00A10F95"/>
    <w:rsid w:val="00A133DF"/>
    <w:rsid w:val="00A17097"/>
    <w:rsid w:val="00A219DA"/>
    <w:rsid w:val="00A21E11"/>
    <w:rsid w:val="00A22F6F"/>
    <w:rsid w:val="00A23301"/>
    <w:rsid w:val="00A245A2"/>
    <w:rsid w:val="00A25602"/>
    <w:rsid w:val="00A30234"/>
    <w:rsid w:val="00A30EC2"/>
    <w:rsid w:val="00A315AF"/>
    <w:rsid w:val="00A361D1"/>
    <w:rsid w:val="00A36BC8"/>
    <w:rsid w:val="00A37378"/>
    <w:rsid w:val="00A43D50"/>
    <w:rsid w:val="00A4627F"/>
    <w:rsid w:val="00A47210"/>
    <w:rsid w:val="00A47636"/>
    <w:rsid w:val="00A51B97"/>
    <w:rsid w:val="00A53FD1"/>
    <w:rsid w:val="00A541C5"/>
    <w:rsid w:val="00A54222"/>
    <w:rsid w:val="00A544DA"/>
    <w:rsid w:val="00A549AF"/>
    <w:rsid w:val="00A554AD"/>
    <w:rsid w:val="00A5605F"/>
    <w:rsid w:val="00A56570"/>
    <w:rsid w:val="00A60AB9"/>
    <w:rsid w:val="00A61B44"/>
    <w:rsid w:val="00A62617"/>
    <w:rsid w:val="00A63291"/>
    <w:rsid w:val="00A63617"/>
    <w:rsid w:val="00A63D6C"/>
    <w:rsid w:val="00A71ADD"/>
    <w:rsid w:val="00A73D96"/>
    <w:rsid w:val="00A76AE0"/>
    <w:rsid w:val="00A76E15"/>
    <w:rsid w:val="00A8051B"/>
    <w:rsid w:val="00A820E6"/>
    <w:rsid w:val="00A82376"/>
    <w:rsid w:val="00A82DD3"/>
    <w:rsid w:val="00A8464D"/>
    <w:rsid w:val="00A86F04"/>
    <w:rsid w:val="00A900D9"/>
    <w:rsid w:val="00A91850"/>
    <w:rsid w:val="00A91B65"/>
    <w:rsid w:val="00A9318A"/>
    <w:rsid w:val="00A94E3C"/>
    <w:rsid w:val="00A95150"/>
    <w:rsid w:val="00AA084E"/>
    <w:rsid w:val="00AA58F2"/>
    <w:rsid w:val="00AB147C"/>
    <w:rsid w:val="00AB5A72"/>
    <w:rsid w:val="00AB617D"/>
    <w:rsid w:val="00AB6477"/>
    <w:rsid w:val="00AB791A"/>
    <w:rsid w:val="00AC1303"/>
    <w:rsid w:val="00AC1C69"/>
    <w:rsid w:val="00AC475E"/>
    <w:rsid w:val="00AD0294"/>
    <w:rsid w:val="00AD0F10"/>
    <w:rsid w:val="00AD120A"/>
    <w:rsid w:val="00AD2D6D"/>
    <w:rsid w:val="00AD2EF9"/>
    <w:rsid w:val="00AD30F3"/>
    <w:rsid w:val="00AD48DB"/>
    <w:rsid w:val="00AD4A43"/>
    <w:rsid w:val="00AD5A15"/>
    <w:rsid w:val="00AD5DC2"/>
    <w:rsid w:val="00AD60AB"/>
    <w:rsid w:val="00AE1F60"/>
    <w:rsid w:val="00AE388A"/>
    <w:rsid w:val="00AE518F"/>
    <w:rsid w:val="00AE5ECE"/>
    <w:rsid w:val="00AE5EF6"/>
    <w:rsid w:val="00AE6EFB"/>
    <w:rsid w:val="00AF033F"/>
    <w:rsid w:val="00AF0449"/>
    <w:rsid w:val="00AF12CD"/>
    <w:rsid w:val="00AF1F93"/>
    <w:rsid w:val="00AF3830"/>
    <w:rsid w:val="00AF67A8"/>
    <w:rsid w:val="00AF7095"/>
    <w:rsid w:val="00AF7195"/>
    <w:rsid w:val="00B00299"/>
    <w:rsid w:val="00B0211B"/>
    <w:rsid w:val="00B057AB"/>
    <w:rsid w:val="00B0682E"/>
    <w:rsid w:val="00B06D18"/>
    <w:rsid w:val="00B16CFA"/>
    <w:rsid w:val="00B17F6C"/>
    <w:rsid w:val="00B21378"/>
    <w:rsid w:val="00B25E44"/>
    <w:rsid w:val="00B265DC"/>
    <w:rsid w:val="00B27026"/>
    <w:rsid w:val="00B2710C"/>
    <w:rsid w:val="00B27344"/>
    <w:rsid w:val="00B310C5"/>
    <w:rsid w:val="00B32DE4"/>
    <w:rsid w:val="00B33BB1"/>
    <w:rsid w:val="00B33FB2"/>
    <w:rsid w:val="00B346E8"/>
    <w:rsid w:val="00B371E3"/>
    <w:rsid w:val="00B40A5C"/>
    <w:rsid w:val="00B429E3"/>
    <w:rsid w:val="00B4316C"/>
    <w:rsid w:val="00B47687"/>
    <w:rsid w:val="00B47748"/>
    <w:rsid w:val="00B47C49"/>
    <w:rsid w:val="00B50AFD"/>
    <w:rsid w:val="00B52285"/>
    <w:rsid w:val="00B55C44"/>
    <w:rsid w:val="00B60195"/>
    <w:rsid w:val="00B62CF6"/>
    <w:rsid w:val="00B64A7E"/>
    <w:rsid w:val="00B667C1"/>
    <w:rsid w:val="00B70A8B"/>
    <w:rsid w:val="00B71D97"/>
    <w:rsid w:val="00B721B7"/>
    <w:rsid w:val="00B74CCC"/>
    <w:rsid w:val="00B74D8F"/>
    <w:rsid w:val="00B76DCF"/>
    <w:rsid w:val="00B77630"/>
    <w:rsid w:val="00B77F83"/>
    <w:rsid w:val="00B8014E"/>
    <w:rsid w:val="00B8082D"/>
    <w:rsid w:val="00B826F2"/>
    <w:rsid w:val="00B83BAC"/>
    <w:rsid w:val="00B85B68"/>
    <w:rsid w:val="00B867D3"/>
    <w:rsid w:val="00B87E9F"/>
    <w:rsid w:val="00B91228"/>
    <w:rsid w:val="00B91880"/>
    <w:rsid w:val="00B926D2"/>
    <w:rsid w:val="00B9476B"/>
    <w:rsid w:val="00B94D5B"/>
    <w:rsid w:val="00B968FC"/>
    <w:rsid w:val="00BA246B"/>
    <w:rsid w:val="00BA53F6"/>
    <w:rsid w:val="00BA6551"/>
    <w:rsid w:val="00BA761F"/>
    <w:rsid w:val="00BB0D62"/>
    <w:rsid w:val="00BB14CF"/>
    <w:rsid w:val="00BB1EF2"/>
    <w:rsid w:val="00BB29A3"/>
    <w:rsid w:val="00BB2ECC"/>
    <w:rsid w:val="00BB32CC"/>
    <w:rsid w:val="00BB352A"/>
    <w:rsid w:val="00BB3E42"/>
    <w:rsid w:val="00BB42FC"/>
    <w:rsid w:val="00BB4ACE"/>
    <w:rsid w:val="00BB5374"/>
    <w:rsid w:val="00BB633A"/>
    <w:rsid w:val="00BB67AD"/>
    <w:rsid w:val="00BB708D"/>
    <w:rsid w:val="00BC2420"/>
    <w:rsid w:val="00BC282F"/>
    <w:rsid w:val="00BC2AA9"/>
    <w:rsid w:val="00BC41EF"/>
    <w:rsid w:val="00BC431C"/>
    <w:rsid w:val="00BC550F"/>
    <w:rsid w:val="00BC5F83"/>
    <w:rsid w:val="00BC6956"/>
    <w:rsid w:val="00BC7111"/>
    <w:rsid w:val="00BC7641"/>
    <w:rsid w:val="00BD16A9"/>
    <w:rsid w:val="00BD19B5"/>
    <w:rsid w:val="00BD2DC2"/>
    <w:rsid w:val="00BD3F1B"/>
    <w:rsid w:val="00BD454E"/>
    <w:rsid w:val="00BD45BD"/>
    <w:rsid w:val="00BD4F33"/>
    <w:rsid w:val="00BD6189"/>
    <w:rsid w:val="00BD6891"/>
    <w:rsid w:val="00BD6BAD"/>
    <w:rsid w:val="00BE40DA"/>
    <w:rsid w:val="00BE573F"/>
    <w:rsid w:val="00BE6D2D"/>
    <w:rsid w:val="00BE76A1"/>
    <w:rsid w:val="00BF2BA3"/>
    <w:rsid w:val="00BF3608"/>
    <w:rsid w:val="00BF78D8"/>
    <w:rsid w:val="00C00444"/>
    <w:rsid w:val="00C00570"/>
    <w:rsid w:val="00C03041"/>
    <w:rsid w:val="00C03DD6"/>
    <w:rsid w:val="00C056E1"/>
    <w:rsid w:val="00C05E06"/>
    <w:rsid w:val="00C117C9"/>
    <w:rsid w:val="00C13AB7"/>
    <w:rsid w:val="00C15B8B"/>
    <w:rsid w:val="00C16841"/>
    <w:rsid w:val="00C16EA9"/>
    <w:rsid w:val="00C217DC"/>
    <w:rsid w:val="00C301C5"/>
    <w:rsid w:val="00C30DCB"/>
    <w:rsid w:val="00C32808"/>
    <w:rsid w:val="00C33194"/>
    <w:rsid w:val="00C35149"/>
    <w:rsid w:val="00C35844"/>
    <w:rsid w:val="00C36429"/>
    <w:rsid w:val="00C368F2"/>
    <w:rsid w:val="00C36CBC"/>
    <w:rsid w:val="00C37AC2"/>
    <w:rsid w:val="00C417F1"/>
    <w:rsid w:val="00C42DC7"/>
    <w:rsid w:val="00C44754"/>
    <w:rsid w:val="00C46456"/>
    <w:rsid w:val="00C47DBD"/>
    <w:rsid w:val="00C50127"/>
    <w:rsid w:val="00C52EF3"/>
    <w:rsid w:val="00C53714"/>
    <w:rsid w:val="00C53E19"/>
    <w:rsid w:val="00C54B8A"/>
    <w:rsid w:val="00C56873"/>
    <w:rsid w:val="00C56D94"/>
    <w:rsid w:val="00C576BA"/>
    <w:rsid w:val="00C5770C"/>
    <w:rsid w:val="00C60631"/>
    <w:rsid w:val="00C610E4"/>
    <w:rsid w:val="00C61A92"/>
    <w:rsid w:val="00C626E4"/>
    <w:rsid w:val="00C6293E"/>
    <w:rsid w:val="00C62BF8"/>
    <w:rsid w:val="00C64ACD"/>
    <w:rsid w:val="00C656A7"/>
    <w:rsid w:val="00C65EBE"/>
    <w:rsid w:val="00C65F6C"/>
    <w:rsid w:val="00C70CE6"/>
    <w:rsid w:val="00C713B8"/>
    <w:rsid w:val="00C7190E"/>
    <w:rsid w:val="00C7310F"/>
    <w:rsid w:val="00C74563"/>
    <w:rsid w:val="00C75106"/>
    <w:rsid w:val="00C75531"/>
    <w:rsid w:val="00C76160"/>
    <w:rsid w:val="00C76AFB"/>
    <w:rsid w:val="00C8595F"/>
    <w:rsid w:val="00C85CAE"/>
    <w:rsid w:val="00C8700C"/>
    <w:rsid w:val="00C87EF3"/>
    <w:rsid w:val="00C87FE9"/>
    <w:rsid w:val="00C9033B"/>
    <w:rsid w:val="00C913E9"/>
    <w:rsid w:val="00C9157D"/>
    <w:rsid w:val="00C917DB"/>
    <w:rsid w:val="00C91DE3"/>
    <w:rsid w:val="00C920A4"/>
    <w:rsid w:val="00C97176"/>
    <w:rsid w:val="00C977CC"/>
    <w:rsid w:val="00CA0599"/>
    <w:rsid w:val="00CA08D5"/>
    <w:rsid w:val="00CA17F6"/>
    <w:rsid w:val="00CA1B95"/>
    <w:rsid w:val="00CA296D"/>
    <w:rsid w:val="00CA5516"/>
    <w:rsid w:val="00CA5A65"/>
    <w:rsid w:val="00CA5F6B"/>
    <w:rsid w:val="00CA6447"/>
    <w:rsid w:val="00CB3703"/>
    <w:rsid w:val="00CB5426"/>
    <w:rsid w:val="00CC2B88"/>
    <w:rsid w:val="00CC2D2E"/>
    <w:rsid w:val="00CC3979"/>
    <w:rsid w:val="00CC3AC6"/>
    <w:rsid w:val="00CC4384"/>
    <w:rsid w:val="00CC71FA"/>
    <w:rsid w:val="00CD359C"/>
    <w:rsid w:val="00CD5E88"/>
    <w:rsid w:val="00CD5FEA"/>
    <w:rsid w:val="00CE1AEB"/>
    <w:rsid w:val="00CE454E"/>
    <w:rsid w:val="00CE6918"/>
    <w:rsid w:val="00CF04AD"/>
    <w:rsid w:val="00CF2868"/>
    <w:rsid w:val="00CF448B"/>
    <w:rsid w:val="00CF57FB"/>
    <w:rsid w:val="00CF5D1B"/>
    <w:rsid w:val="00CF765E"/>
    <w:rsid w:val="00CF7CDA"/>
    <w:rsid w:val="00D00447"/>
    <w:rsid w:val="00D01B90"/>
    <w:rsid w:val="00D01FEB"/>
    <w:rsid w:val="00D0384C"/>
    <w:rsid w:val="00D0541F"/>
    <w:rsid w:val="00D07242"/>
    <w:rsid w:val="00D10030"/>
    <w:rsid w:val="00D1374B"/>
    <w:rsid w:val="00D13C94"/>
    <w:rsid w:val="00D16016"/>
    <w:rsid w:val="00D16BB1"/>
    <w:rsid w:val="00D16C25"/>
    <w:rsid w:val="00D26DFB"/>
    <w:rsid w:val="00D27203"/>
    <w:rsid w:val="00D27960"/>
    <w:rsid w:val="00D305BC"/>
    <w:rsid w:val="00D3490E"/>
    <w:rsid w:val="00D36ADA"/>
    <w:rsid w:val="00D370E1"/>
    <w:rsid w:val="00D3783B"/>
    <w:rsid w:val="00D41732"/>
    <w:rsid w:val="00D42C9A"/>
    <w:rsid w:val="00D43059"/>
    <w:rsid w:val="00D44208"/>
    <w:rsid w:val="00D454E5"/>
    <w:rsid w:val="00D51E49"/>
    <w:rsid w:val="00D52AD2"/>
    <w:rsid w:val="00D54ABD"/>
    <w:rsid w:val="00D56101"/>
    <w:rsid w:val="00D578F8"/>
    <w:rsid w:val="00D60712"/>
    <w:rsid w:val="00D61650"/>
    <w:rsid w:val="00D62A1F"/>
    <w:rsid w:val="00D63F94"/>
    <w:rsid w:val="00D649CF"/>
    <w:rsid w:val="00D64BFB"/>
    <w:rsid w:val="00D65E6A"/>
    <w:rsid w:val="00D66CA8"/>
    <w:rsid w:val="00D673B5"/>
    <w:rsid w:val="00D67707"/>
    <w:rsid w:val="00D6781A"/>
    <w:rsid w:val="00D74640"/>
    <w:rsid w:val="00D7570A"/>
    <w:rsid w:val="00D75FE4"/>
    <w:rsid w:val="00D77648"/>
    <w:rsid w:val="00D801FF"/>
    <w:rsid w:val="00D82D60"/>
    <w:rsid w:val="00D83F3A"/>
    <w:rsid w:val="00D917E3"/>
    <w:rsid w:val="00D9225C"/>
    <w:rsid w:val="00D92CE9"/>
    <w:rsid w:val="00D9306F"/>
    <w:rsid w:val="00D93BA5"/>
    <w:rsid w:val="00D941A0"/>
    <w:rsid w:val="00D95B00"/>
    <w:rsid w:val="00D97E72"/>
    <w:rsid w:val="00DA0122"/>
    <w:rsid w:val="00DA1042"/>
    <w:rsid w:val="00DA3236"/>
    <w:rsid w:val="00DA456C"/>
    <w:rsid w:val="00DA66EB"/>
    <w:rsid w:val="00DB0020"/>
    <w:rsid w:val="00DB2F9C"/>
    <w:rsid w:val="00DB4BAF"/>
    <w:rsid w:val="00DC3368"/>
    <w:rsid w:val="00DC558A"/>
    <w:rsid w:val="00DC6B90"/>
    <w:rsid w:val="00DC70C8"/>
    <w:rsid w:val="00DC7216"/>
    <w:rsid w:val="00DC7F2F"/>
    <w:rsid w:val="00DD0562"/>
    <w:rsid w:val="00DD0854"/>
    <w:rsid w:val="00DD1D37"/>
    <w:rsid w:val="00DD1EF5"/>
    <w:rsid w:val="00DD37B0"/>
    <w:rsid w:val="00DD3E54"/>
    <w:rsid w:val="00DD410B"/>
    <w:rsid w:val="00DD455E"/>
    <w:rsid w:val="00DE28D8"/>
    <w:rsid w:val="00DE3065"/>
    <w:rsid w:val="00DE39E2"/>
    <w:rsid w:val="00DE3D24"/>
    <w:rsid w:val="00DE7246"/>
    <w:rsid w:val="00DE768F"/>
    <w:rsid w:val="00DF4D74"/>
    <w:rsid w:val="00DF74FB"/>
    <w:rsid w:val="00DF75BC"/>
    <w:rsid w:val="00DF7C19"/>
    <w:rsid w:val="00E02C13"/>
    <w:rsid w:val="00E1073C"/>
    <w:rsid w:val="00E11AA1"/>
    <w:rsid w:val="00E1210C"/>
    <w:rsid w:val="00E130FF"/>
    <w:rsid w:val="00E13B88"/>
    <w:rsid w:val="00E142D1"/>
    <w:rsid w:val="00E14513"/>
    <w:rsid w:val="00E20777"/>
    <w:rsid w:val="00E21619"/>
    <w:rsid w:val="00E22114"/>
    <w:rsid w:val="00E225FD"/>
    <w:rsid w:val="00E23CF0"/>
    <w:rsid w:val="00E26EB7"/>
    <w:rsid w:val="00E3228F"/>
    <w:rsid w:val="00E341D5"/>
    <w:rsid w:val="00E35111"/>
    <w:rsid w:val="00E36FA3"/>
    <w:rsid w:val="00E41287"/>
    <w:rsid w:val="00E43B36"/>
    <w:rsid w:val="00E463F7"/>
    <w:rsid w:val="00E51F48"/>
    <w:rsid w:val="00E526DE"/>
    <w:rsid w:val="00E53F71"/>
    <w:rsid w:val="00E5405D"/>
    <w:rsid w:val="00E55C6E"/>
    <w:rsid w:val="00E56331"/>
    <w:rsid w:val="00E5794C"/>
    <w:rsid w:val="00E63AF6"/>
    <w:rsid w:val="00E64AFD"/>
    <w:rsid w:val="00E65EFA"/>
    <w:rsid w:val="00E7021A"/>
    <w:rsid w:val="00E73540"/>
    <w:rsid w:val="00E74536"/>
    <w:rsid w:val="00E75045"/>
    <w:rsid w:val="00E75D4B"/>
    <w:rsid w:val="00E76D44"/>
    <w:rsid w:val="00E77737"/>
    <w:rsid w:val="00E80336"/>
    <w:rsid w:val="00E8189A"/>
    <w:rsid w:val="00E83FD1"/>
    <w:rsid w:val="00E86541"/>
    <w:rsid w:val="00E873C7"/>
    <w:rsid w:val="00E879D3"/>
    <w:rsid w:val="00E923BE"/>
    <w:rsid w:val="00E95B04"/>
    <w:rsid w:val="00E96280"/>
    <w:rsid w:val="00E97087"/>
    <w:rsid w:val="00E9752E"/>
    <w:rsid w:val="00EA1BCC"/>
    <w:rsid w:val="00EA4A52"/>
    <w:rsid w:val="00EB0804"/>
    <w:rsid w:val="00EB1185"/>
    <w:rsid w:val="00EB4D34"/>
    <w:rsid w:val="00EB6309"/>
    <w:rsid w:val="00EB6875"/>
    <w:rsid w:val="00EB757E"/>
    <w:rsid w:val="00EB7C47"/>
    <w:rsid w:val="00EC06FE"/>
    <w:rsid w:val="00EC097F"/>
    <w:rsid w:val="00EC1BCB"/>
    <w:rsid w:val="00EC53F9"/>
    <w:rsid w:val="00EC5B43"/>
    <w:rsid w:val="00EC6CC8"/>
    <w:rsid w:val="00ED3FBB"/>
    <w:rsid w:val="00ED4DBB"/>
    <w:rsid w:val="00ED5241"/>
    <w:rsid w:val="00ED616E"/>
    <w:rsid w:val="00ED7BC7"/>
    <w:rsid w:val="00EE2A4B"/>
    <w:rsid w:val="00EE36A5"/>
    <w:rsid w:val="00EE4D54"/>
    <w:rsid w:val="00EE523C"/>
    <w:rsid w:val="00EE6DEB"/>
    <w:rsid w:val="00EF0840"/>
    <w:rsid w:val="00EF29D9"/>
    <w:rsid w:val="00EF3296"/>
    <w:rsid w:val="00EF3502"/>
    <w:rsid w:val="00EF3A88"/>
    <w:rsid w:val="00EF3D5B"/>
    <w:rsid w:val="00EF425F"/>
    <w:rsid w:val="00EF5C1E"/>
    <w:rsid w:val="00F00530"/>
    <w:rsid w:val="00F0214B"/>
    <w:rsid w:val="00F02887"/>
    <w:rsid w:val="00F0491F"/>
    <w:rsid w:val="00F104AA"/>
    <w:rsid w:val="00F1189D"/>
    <w:rsid w:val="00F135AB"/>
    <w:rsid w:val="00F17EE8"/>
    <w:rsid w:val="00F2001B"/>
    <w:rsid w:val="00F22EB9"/>
    <w:rsid w:val="00F23D76"/>
    <w:rsid w:val="00F24DA5"/>
    <w:rsid w:val="00F253C4"/>
    <w:rsid w:val="00F36972"/>
    <w:rsid w:val="00F371B2"/>
    <w:rsid w:val="00F40250"/>
    <w:rsid w:val="00F40E91"/>
    <w:rsid w:val="00F41D1C"/>
    <w:rsid w:val="00F42AE2"/>
    <w:rsid w:val="00F4439E"/>
    <w:rsid w:val="00F45206"/>
    <w:rsid w:val="00F462CB"/>
    <w:rsid w:val="00F4768C"/>
    <w:rsid w:val="00F47767"/>
    <w:rsid w:val="00F509A5"/>
    <w:rsid w:val="00F52E04"/>
    <w:rsid w:val="00F5409B"/>
    <w:rsid w:val="00F555C6"/>
    <w:rsid w:val="00F5695F"/>
    <w:rsid w:val="00F56C36"/>
    <w:rsid w:val="00F5736F"/>
    <w:rsid w:val="00F60339"/>
    <w:rsid w:val="00F615E8"/>
    <w:rsid w:val="00F6199D"/>
    <w:rsid w:val="00F65334"/>
    <w:rsid w:val="00F70FE0"/>
    <w:rsid w:val="00F7165B"/>
    <w:rsid w:val="00F81116"/>
    <w:rsid w:val="00F81785"/>
    <w:rsid w:val="00F81F7F"/>
    <w:rsid w:val="00F90B8F"/>
    <w:rsid w:val="00F9255C"/>
    <w:rsid w:val="00F9471C"/>
    <w:rsid w:val="00FA7F69"/>
    <w:rsid w:val="00FB4333"/>
    <w:rsid w:val="00FC3426"/>
    <w:rsid w:val="00FC3D2A"/>
    <w:rsid w:val="00FC52FA"/>
    <w:rsid w:val="00FC5F5E"/>
    <w:rsid w:val="00FD1C8F"/>
    <w:rsid w:val="00FD2190"/>
    <w:rsid w:val="00FD3D59"/>
    <w:rsid w:val="00FD55C7"/>
    <w:rsid w:val="00FD652C"/>
    <w:rsid w:val="00FD725B"/>
    <w:rsid w:val="00FD75D4"/>
    <w:rsid w:val="00FE36BC"/>
    <w:rsid w:val="00FE45E7"/>
    <w:rsid w:val="00FE6203"/>
    <w:rsid w:val="00FE69F9"/>
    <w:rsid w:val="00FE6E72"/>
    <w:rsid w:val="00FE7964"/>
    <w:rsid w:val="00FF2964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9BDD64"/>
  <w15:docId w15:val="{187AA433-E746-4807-AA00-ABA4296F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F71"/>
    <w:pPr>
      <w:spacing w:line="240" w:lineRule="atLeast"/>
    </w:pPr>
    <w:rPr>
      <w:rFonts w:ascii="Verdana" w:hAnsi="Verdana"/>
      <w:sz w:val="18"/>
      <w:szCs w:val="24"/>
    </w:rPr>
  </w:style>
  <w:style w:type="paragraph" w:styleId="Heading1">
    <w:name w:val="heading 1"/>
    <w:aliases w:val="Hoofdstuk,Hoofdstukkop,hoofdstuk"/>
    <w:basedOn w:val="Normal"/>
    <w:next w:val="Heading2"/>
    <w:link w:val="Heading1Char"/>
    <w:qFormat/>
    <w:rsid w:val="00860550"/>
    <w:pPr>
      <w:keepNext/>
      <w:numPr>
        <w:numId w:val="24"/>
      </w:numPr>
      <w:spacing w:before="360" w:after="240"/>
      <w:ind w:left="0"/>
      <w:outlineLvl w:val="0"/>
    </w:pPr>
    <w:rPr>
      <w:rFonts w:cs="Arial"/>
      <w:b/>
      <w:bCs/>
      <w:kern w:val="32"/>
      <w:szCs w:val="18"/>
    </w:rPr>
  </w:style>
  <w:style w:type="paragraph" w:styleId="Heading2">
    <w:name w:val="heading 2"/>
    <w:aliases w:val="Paragraafkop,Pargagraaf,paragraaf"/>
    <w:basedOn w:val="Normal"/>
    <w:next w:val="Heading3"/>
    <w:link w:val="Heading2Char"/>
    <w:qFormat/>
    <w:rsid w:val="00860550"/>
    <w:pPr>
      <w:keepNext/>
      <w:widowControl w:val="0"/>
      <w:numPr>
        <w:ilvl w:val="1"/>
        <w:numId w:val="24"/>
      </w:numPr>
      <w:spacing w:before="240" w:after="240" w:line="360" w:lineRule="auto"/>
      <w:ind w:left="0" w:hanging="567"/>
      <w:outlineLvl w:val="1"/>
    </w:pPr>
    <w:rPr>
      <w:rFonts w:cs="Arial"/>
      <w:b/>
      <w:bCs/>
      <w:iCs/>
      <w:szCs w:val="18"/>
    </w:rPr>
  </w:style>
  <w:style w:type="paragraph" w:styleId="Heading3">
    <w:name w:val="heading 3"/>
    <w:aliases w:val="Subparagraafkop,subparagraaf"/>
    <w:basedOn w:val="Heading2"/>
    <w:next w:val="Normal"/>
    <w:link w:val="Heading3Char"/>
    <w:autoRedefine/>
    <w:qFormat/>
    <w:rsid w:val="006C5F9A"/>
    <w:pPr>
      <w:keepLines/>
      <w:numPr>
        <w:ilvl w:val="0"/>
        <w:numId w:val="0"/>
      </w:numPr>
      <w:spacing w:before="0" w:after="0" w:line="240" w:lineRule="atLeast"/>
      <w:outlineLvl w:val="2"/>
    </w:pPr>
    <w:rPr>
      <w:b w:val="0"/>
      <w:bCs w:val="0"/>
      <w:lang w:val="nl"/>
    </w:rPr>
  </w:style>
  <w:style w:type="paragraph" w:styleId="Heading4">
    <w:name w:val="heading 4"/>
    <w:aliases w:val="Kopje,Kop 4a,TbsKop 4,Kop 4 cursief,Sub4"/>
    <w:basedOn w:val="Normal"/>
    <w:next w:val="Normal"/>
    <w:link w:val="Heading4Char"/>
    <w:qFormat/>
    <w:rsid w:val="00C74563"/>
    <w:pPr>
      <w:spacing w:before="240" w:after="60"/>
      <w:outlineLvl w:val="3"/>
    </w:pPr>
    <w:rPr>
      <w:bCs/>
      <w:szCs w:val="18"/>
    </w:rPr>
  </w:style>
  <w:style w:type="paragraph" w:styleId="Heading5">
    <w:name w:val="heading 5"/>
    <w:aliases w:val="TbsKop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Tussenkop 2"/>
    <w:basedOn w:val="Normal"/>
    <w:next w:val="Normal"/>
    <w:link w:val="Heading6Char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aliases w:val="Tussenkop 3"/>
    <w:basedOn w:val="Normal"/>
    <w:next w:val="Normal"/>
    <w:link w:val="Heading7Char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Tussenkop 4"/>
    <w:basedOn w:val="Normal"/>
    <w:next w:val="Normal"/>
    <w:link w:val="Heading8Char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Tabelkop 1,Reference Appendix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fdeling">
    <w:name w:val="afdeling"/>
    <w:rPr>
      <w:position w:val="-9"/>
    </w:rPr>
  </w:style>
  <w:style w:type="character" w:customStyle="1" w:styleId="Afzenddata">
    <w:name w:val="Afzenddata"/>
    <w:rPr>
      <w:rFonts w:ascii="Verdana" w:hAnsi="Verdana" w:cs="Verdana"/>
      <w:sz w:val="13"/>
    </w:rPr>
  </w:style>
  <w:style w:type="paragraph" w:customStyle="1" w:styleId="broodtekst">
    <w:name w:val="broodtekst"/>
    <w:basedOn w:val="Normal"/>
    <w:link w:val="broodtekstChar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Afzendgegevens">
    <w:name w:val="Afzendgegevens"/>
    <w:basedOn w:val="broodtekst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Pr>
      <w:i/>
      <w:iCs/>
    </w:rPr>
  </w:style>
  <w:style w:type="character" w:customStyle="1" w:styleId="contactfunctie">
    <w:name w:val="contactfuncti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Pr>
      <w:i/>
      <w:position w:val="9"/>
      <w:sz w:val="13"/>
    </w:rPr>
  </w:style>
  <w:style w:type="character" w:customStyle="1" w:styleId="contactpersoon">
    <w:name w:val="contactpersoon"/>
    <w:rPr>
      <w:sz w:val="13"/>
    </w:rPr>
  </w:style>
  <w:style w:type="paragraph" w:customStyle="1" w:styleId="datumonderwerp">
    <w:name w:val="datumonderwerp"/>
    <w:basedOn w:val="broodtekst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</w:style>
  <w:style w:type="paragraph" w:customStyle="1" w:styleId="Directoraatnam">
    <w:name w:val="Directoraatnam"/>
    <w:basedOn w:val="Directoraat"/>
  </w:style>
  <w:style w:type="character" w:customStyle="1" w:styleId="emailadres">
    <w:name w:val="emailadres"/>
    <w:rPr>
      <w:position w:val="9"/>
      <w:sz w:val="13"/>
    </w:rPr>
  </w:style>
  <w:style w:type="paragraph" w:customStyle="1" w:styleId="Huisstijl-Gegeven">
    <w:name w:val="Huisstijl-Gegeven"/>
    <w:basedOn w:val="broodtekst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Pr>
      <w:noProof/>
    </w:rPr>
  </w:style>
  <w:style w:type="paragraph" w:customStyle="1" w:styleId="Huisstijl-Paginanummering">
    <w:name w:val="Huisstijl-Paginanummering"/>
    <w:basedOn w:val="broodtekst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pPr>
      <w:spacing w:line="180" w:lineRule="exact"/>
    </w:pPr>
    <w:rPr>
      <w:i/>
      <w:noProof/>
      <w:sz w:val="13"/>
    </w:rPr>
  </w:style>
  <w:style w:type="paragraph" w:styleId="Header">
    <w:name w:val="header"/>
    <w:basedOn w:val="broodtekst"/>
    <w:link w:val="HeaderChar"/>
    <w:pPr>
      <w:tabs>
        <w:tab w:val="center" w:pos="4536"/>
        <w:tab w:val="right" w:pos="9072"/>
      </w:tabs>
    </w:pPr>
  </w:style>
  <w:style w:type="paragraph" w:customStyle="1" w:styleId="minofdir">
    <w:name w:val="minofdir"/>
    <w:basedOn w:val="Normal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pPr>
      <w:numPr>
        <w:numId w:val="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Pr>
      <w:i/>
    </w:rPr>
  </w:style>
  <w:style w:type="character" w:customStyle="1" w:styleId="referentiegegevensleeg">
    <w:name w:val="referentiegegevensleeg"/>
    <w:rPr>
      <w:position w:val="-9"/>
    </w:rPr>
  </w:style>
  <w:style w:type="character" w:customStyle="1" w:styleId="referentiegegevensleeggroot">
    <w:name w:val="referentiegegevensleeggroot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pPr>
      <w:spacing w:line="180" w:lineRule="exact"/>
    </w:pPr>
    <w:rPr>
      <w:b/>
      <w:noProof/>
      <w:sz w:val="13"/>
    </w:rPr>
  </w:style>
  <w:style w:type="paragraph" w:styleId="Footer">
    <w:name w:val="footer"/>
    <w:basedOn w:val="broodtekst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w1">
    <w:name w:val="w1"/>
    <w:rPr>
      <w:rFonts w:ascii="Verdana" w:hAnsi="Verdana" w:cs="Verdana"/>
      <w:sz w:val="9"/>
    </w:rPr>
  </w:style>
  <w:style w:type="paragraph" w:styleId="TOC1">
    <w:name w:val="toc 1"/>
    <w:basedOn w:val="Normal"/>
    <w:next w:val="Normal"/>
    <w:autoRedefine/>
    <w:uiPriority w:val="39"/>
    <w:qFormat/>
    <w:rsid w:val="00D6781A"/>
    <w:pPr>
      <w:tabs>
        <w:tab w:val="right" w:pos="9498"/>
      </w:tabs>
      <w:spacing w:before="240"/>
      <w:ind w:left="993" w:right="169" w:hanging="993"/>
    </w:pPr>
    <w:rPr>
      <w:b/>
      <w:noProof/>
      <w:lang w:val="en-GB" w:eastAsia="en-US"/>
    </w:rPr>
  </w:style>
  <w:style w:type="paragraph" w:customStyle="1" w:styleId="titel">
    <w:name w:val="titel"/>
    <w:basedOn w:val="broodtekst"/>
    <w:next w:val="broodtekst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</w:style>
  <w:style w:type="paragraph" w:customStyle="1" w:styleId="koptekst">
    <w:name w:val="koptekst"/>
    <w:basedOn w:val="broodtekst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pPr>
      <w:numPr>
        <w:ilvl w:val="2"/>
        <w:numId w:val="18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pPr>
      <w:pageBreakBefore/>
      <w:numPr>
        <w:numId w:val="2"/>
      </w:numPr>
      <w:spacing w:after="660" w:line="300" w:lineRule="atLeast"/>
    </w:pPr>
    <w:rPr>
      <w:sz w:val="24"/>
    </w:rPr>
  </w:style>
  <w:style w:type="paragraph" w:customStyle="1" w:styleId="BijlagenGenummerd">
    <w:name w:val="BijlagenGenummerd"/>
    <w:basedOn w:val="broodtekst"/>
    <w:next w:val="broodtekst"/>
    <w:pPr>
      <w:numPr>
        <w:numId w:val="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pPr>
      <w:pageBreakBefore/>
      <w:numPr>
        <w:numId w:val="4"/>
      </w:numPr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653DB"/>
    <w:pPr>
      <w:keepNext/>
      <w:numPr>
        <w:numId w:val="29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D74640"/>
    <w:pPr>
      <w:keepNext/>
      <w:numPr>
        <w:ilvl w:val="2"/>
        <w:numId w:val="4"/>
      </w:numPr>
      <w:tabs>
        <w:tab w:val="clear" w:pos="227"/>
        <w:tab w:val="clear" w:pos="454"/>
        <w:tab w:val="clear" w:pos="680"/>
      </w:tabs>
      <w:spacing w:before="12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Pr>
      <w:sz w:val="14"/>
    </w:rPr>
  </w:style>
  <w:style w:type="paragraph" w:customStyle="1" w:styleId="tabelkop">
    <w:name w:val="tabelkop"/>
    <w:basedOn w:val="broodtekst"/>
    <w:rPr>
      <w:b/>
      <w:sz w:val="14"/>
    </w:rPr>
  </w:style>
  <w:style w:type="paragraph" w:customStyle="1" w:styleId="tabeltekst">
    <w:name w:val="tabeltekst"/>
    <w:basedOn w:val="broodtekst"/>
    <w:rPr>
      <w:sz w:val="14"/>
    </w:rPr>
  </w:style>
  <w:style w:type="paragraph" w:customStyle="1" w:styleId="titelcolofon">
    <w:name w:val="titelcolofon"/>
    <w:basedOn w:val="broodtekst"/>
    <w:next w:val="broodtekst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pPr>
      <w:spacing w:after="660" w:line="300" w:lineRule="atLeast"/>
    </w:pPr>
    <w:rPr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8931C9"/>
    <w:pPr>
      <w:tabs>
        <w:tab w:val="right" w:pos="9498"/>
      </w:tabs>
      <w:ind w:left="993" w:right="169" w:hanging="993"/>
    </w:pPr>
    <w:rPr>
      <w:bCs/>
      <w:noProof/>
      <w:sz w:val="20"/>
      <w:szCs w:val="18"/>
      <w:lang w:val="nl" w:eastAsia="en-US"/>
    </w:rPr>
  </w:style>
  <w:style w:type="paragraph" w:styleId="TOC3">
    <w:name w:val="toc 3"/>
    <w:basedOn w:val="Normal"/>
    <w:next w:val="Normal"/>
    <w:autoRedefine/>
    <w:uiPriority w:val="39"/>
    <w:qFormat/>
    <w:rsid w:val="008931C9"/>
    <w:pPr>
      <w:tabs>
        <w:tab w:val="left" w:pos="-5954"/>
        <w:tab w:val="right" w:pos="9498"/>
      </w:tabs>
      <w:ind w:left="993" w:rightChars="172" w:right="310" w:hanging="993"/>
    </w:pPr>
    <w:rPr>
      <w:bCs/>
      <w:i/>
      <w:noProof/>
      <w:sz w:val="16"/>
      <w:szCs w:val="16"/>
      <w:lang w:val="en-GB" w:eastAsia="en-US"/>
    </w:rPr>
  </w:style>
  <w:style w:type="paragraph" w:styleId="TOC4">
    <w:name w:val="toc 4"/>
    <w:basedOn w:val="Normal"/>
    <w:next w:val="Normal"/>
    <w:autoRedefine/>
    <w:pPr>
      <w:spacing w:before="240"/>
    </w:pPr>
  </w:style>
  <w:style w:type="paragraph" w:styleId="TOC5">
    <w:name w:val="toc 5"/>
    <w:basedOn w:val="Normal"/>
    <w:next w:val="Normal"/>
    <w:autoRedefine/>
    <w:pPr>
      <w:tabs>
        <w:tab w:val="left" w:pos="0"/>
      </w:tabs>
      <w:spacing w:before="240"/>
      <w:ind w:left="-1134"/>
    </w:pPr>
    <w:rPr>
      <w:b/>
    </w:rPr>
  </w:style>
  <w:style w:type="paragraph" w:styleId="FootnoteText">
    <w:name w:val="footnote text"/>
    <w:basedOn w:val="Normal"/>
    <w:link w:val="FootnoteTextChar"/>
    <w:semiHidden/>
    <w:pPr>
      <w:spacing w:line="180" w:lineRule="atLeast"/>
    </w:pPr>
    <w:rPr>
      <w:sz w:val="13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Vet">
    <w:name w:val="Vet"/>
    <w:basedOn w:val="Normal"/>
    <w:next w:val="Index4"/>
    <w:pPr>
      <w:spacing w:line="260" w:lineRule="atLeast"/>
      <w:ind w:left="-3120"/>
    </w:pPr>
    <w:rPr>
      <w:rFonts w:ascii="V&amp;W Syntax (Adobe)" w:hAnsi="V&amp;W Syntax (Adobe)"/>
      <w:b/>
      <w:noProof/>
      <w:spacing w:val="4"/>
      <w:sz w:val="20"/>
      <w:szCs w:val="20"/>
    </w:rPr>
  </w:style>
  <w:style w:type="paragraph" w:styleId="Index4">
    <w:name w:val="index 4"/>
    <w:basedOn w:val="Normal"/>
    <w:next w:val="Normal"/>
    <w:semiHidden/>
    <w:pPr>
      <w:tabs>
        <w:tab w:val="right" w:leader="dot" w:pos="6634"/>
      </w:tabs>
      <w:spacing w:line="260" w:lineRule="atLeast"/>
      <w:ind w:left="760" w:hanging="190"/>
    </w:pPr>
    <w:rPr>
      <w:rFonts w:ascii="V&amp;W Syntax (Adobe)" w:hAnsi="V&amp;W Syntax (Adobe)"/>
      <w:spacing w:val="4"/>
      <w:sz w:val="20"/>
      <w:szCs w:val="20"/>
    </w:rPr>
  </w:style>
  <w:style w:type="paragraph" w:styleId="TOC6">
    <w:name w:val="toc 6"/>
    <w:basedOn w:val="Normal"/>
    <w:next w:val="Normal"/>
    <w:autoRedefine/>
    <w:pPr>
      <w:ind w:left="900"/>
    </w:pPr>
  </w:style>
  <w:style w:type="paragraph" w:customStyle="1" w:styleId="RapportTitel">
    <w:name w:val="RapportTitel"/>
    <w:basedOn w:val="Normal"/>
    <w:next w:val="Normal"/>
    <w:pPr>
      <w:spacing w:line="720" w:lineRule="atLeast"/>
    </w:pPr>
    <w:rPr>
      <w:rFonts w:ascii="V&amp;W Syntax (Adobe)" w:hAnsi="V&amp;W Syntax (Adobe)"/>
      <w:spacing w:val="4"/>
      <w:sz w:val="56"/>
      <w:szCs w:val="20"/>
    </w:rPr>
  </w:style>
  <w:style w:type="paragraph" w:customStyle="1" w:styleId="RapportSubtitel">
    <w:name w:val="RapportSubtitel"/>
    <w:basedOn w:val="Normal"/>
    <w:next w:val="Normal"/>
    <w:pPr>
      <w:ind w:left="1928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aTussenkop">
    <w:name w:val="NaTussenkop"/>
    <w:basedOn w:val="Normal"/>
    <w:next w:val="Normal"/>
    <w:pPr>
      <w:spacing w:line="260" w:lineRule="atLeast"/>
      <w:ind w:firstLine="663"/>
    </w:pPr>
    <w:rPr>
      <w:rFonts w:ascii="V&amp;W Syntax (Adobe)" w:hAnsi="V&amp;W Syntax (Adobe)"/>
      <w:spacing w:val="4"/>
      <w:sz w:val="20"/>
      <w:szCs w:val="20"/>
    </w:rPr>
  </w:style>
  <w:style w:type="paragraph" w:styleId="Index1">
    <w:name w:val="index 1"/>
    <w:basedOn w:val="Normal"/>
    <w:next w:val="Normal"/>
    <w:semiHidden/>
    <w:pPr>
      <w:tabs>
        <w:tab w:val="right" w:leader="dot" w:pos="7258"/>
      </w:tabs>
      <w:spacing w:line="260" w:lineRule="atLeast"/>
      <w:ind w:left="190" w:hanging="190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Opsomming">
    <w:name w:val="RapportOpsomming"/>
    <w:basedOn w:val="Normal"/>
    <w:pPr>
      <w:numPr>
        <w:numId w:val="6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Bijschrift">
    <w:name w:val="RapportBijschrift"/>
    <w:basedOn w:val="Normal"/>
    <w:next w:val="Normal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RapportReferentie">
    <w:name w:val="RapportReferentie"/>
    <w:basedOn w:val="Normal"/>
    <w:pPr>
      <w:spacing w:line="180" w:lineRule="exact"/>
    </w:pPr>
    <w:rPr>
      <w:rFonts w:ascii="V&amp;W Syntax (Adobe)" w:hAnsi="V&amp;W Syntax (Adobe)"/>
      <w:spacing w:val="4"/>
      <w:sz w:val="16"/>
      <w:szCs w:val="20"/>
    </w:rPr>
  </w:style>
  <w:style w:type="paragraph" w:customStyle="1" w:styleId="ministerie">
    <w:name w:val="_ministerie"/>
    <w:basedOn w:val="Normal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hAnsi="V&amp;W Syntax (Adobe)"/>
      <w:spacing w:val="4"/>
      <w:sz w:val="15"/>
      <w:szCs w:val="20"/>
    </w:rPr>
  </w:style>
  <w:style w:type="paragraph" w:customStyle="1" w:styleId="HoofdstukStippel">
    <w:name w:val="HoofdstukStippel"/>
    <w:basedOn w:val="Normal"/>
    <w:next w:val="Normal"/>
    <w:pPr>
      <w:spacing w:after="480" w:line="260" w:lineRule="atLeast"/>
      <w:ind w:left="-3119"/>
    </w:pPr>
    <w:rPr>
      <w:rFonts w:ascii="V&amp;W Syntax (Adobe)" w:hAnsi="V&amp;W Syntax (Adobe)"/>
      <w:spacing w:val="4"/>
      <w:szCs w:val="20"/>
    </w:rPr>
  </w:style>
  <w:style w:type="paragraph" w:customStyle="1" w:styleId="Hoofdstukstippel2">
    <w:name w:val="Hoofdstukstippel2"/>
    <w:basedOn w:val="HoofdstukStippel"/>
    <w:next w:val="Normal"/>
    <w:pPr>
      <w:spacing w:before="240" w:after="0"/>
    </w:pPr>
  </w:style>
  <w:style w:type="paragraph" w:customStyle="1" w:styleId="RapportVet">
    <w:name w:val="RapportVet"/>
    <w:basedOn w:val="Normal"/>
    <w:next w:val="Normal"/>
    <w:pPr>
      <w:framePr w:w="4723" w:h="465" w:hSpace="142" w:wrap="around" w:vAnchor="page" w:hAnchor="page" w:x="6011" w:y="5784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DatumNietVet">
    <w:name w:val="DatumNietVet"/>
    <w:basedOn w:val="Normal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DatumVet">
    <w:name w:val="DatumVet"/>
    <w:basedOn w:val="Normal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Fransetitelnietvet">
    <w:name w:val="Fransetitelnietvet"/>
    <w:basedOn w:val="Normal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fransesubtitel">
    <w:name w:val="fransesubtitel"/>
    <w:basedOn w:val="Normal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Opsomming">
    <w:name w:val="Opsomming"/>
    <w:basedOn w:val="Normal"/>
    <w:pPr>
      <w:numPr>
        <w:numId w:val="5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ummering">
    <w:name w:val="Nummering"/>
    <w:basedOn w:val="Normal"/>
    <w:pPr>
      <w:spacing w:line="260" w:lineRule="atLeast"/>
      <w:ind w:left="283" w:hanging="283"/>
    </w:pPr>
    <w:rPr>
      <w:rFonts w:ascii="V&amp;W Syntax (Adobe)" w:hAnsi="V&amp;W Syntax (Adobe)"/>
      <w:spacing w:val="4"/>
      <w:sz w:val="20"/>
      <w:szCs w:val="20"/>
    </w:rPr>
  </w:style>
  <w:style w:type="paragraph" w:customStyle="1" w:styleId="Kopbijlage0">
    <w:name w:val="Kopbijlage"/>
    <w:basedOn w:val="OngenummerdeKopBijlage"/>
    <w:next w:val="Normal"/>
    <w:pPr>
      <w:numPr>
        <w:numId w:val="7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Normal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">
    <w:name w:val="Body Text"/>
    <w:basedOn w:val="Normal"/>
    <w:link w:val="BodyTextChar"/>
    <w:pPr>
      <w:spacing w:line="240" w:lineRule="auto"/>
      <w:jc w:val="both"/>
    </w:pPr>
    <w:rPr>
      <w:rFonts w:ascii="V&amp;W Syntax (Adobe)" w:hAnsi="V&amp;W Syntax (Adobe)" w:cs="Arial"/>
      <w:sz w:val="20"/>
      <w:szCs w:val="20"/>
    </w:rPr>
  </w:style>
  <w:style w:type="paragraph" w:customStyle="1" w:styleId="Variabelegegevens">
    <w:name w:val="Variabele gegevens"/>
    <w:basedOn w:val="Normal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customStyle="1" w:styleId="CM39">
    <w:name w:val="CM39"/>
    <w:basedOn w:val="Normal"/>
    <w:next w:val="Normal"/>
    <w:pPr>
      <w:widowControl w:val="0"/>
      <w:autoSpaceDE w:val="0"/>
      <w:autoSpaceDN w:val="0"/>
      <w:adjustRightInd w:val="0"/>
      <w:spacing w:line="240" w:lineRule="auto"/>
    </w:pPr>
    <w:rPr>
      <w:rFonts w:ascii="Clarendon" w:hAnsi="Clarendon"/>
      <w:sz w:val="24"/>
      <w:lang w:val="en-US"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larendon" w:hAnsi="Clarendon" w:cs="Clarendon"/>
      <w:color w:val="000000"/>
      <w:sz w:val="24"/>
      <w:szCs w:val="24"/>
      <w:lang w:val="en-US" w:eastAsia="en-US"/>
    </w:rPr>
  </w:style>
  <w:style w:type="paragraph" w:customStyle="1" w:styleId="standaardtekst">
    <w:name w:val="standaardtekst"/>
    <w:basedOn w:val="Normal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EisenNiv1">
    <w:name w:val="EisenNiv1"/>
    <w:basedOn w:val="Normal"/>
    <w:next w:val="Normal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hAnsi="Arial"/>
      <w:b/>
      <w:smallCaps/>
      <w:spacing w:val="20"/>
      <w:sz w:val="20"/>
      <w:szCs w:val="20"/>
    </w:rPr>
  </w:style>
  <w:style w:type="paragraph" w:customStyle="1" w:styleId="EisenNiv2">
    <w:name w:val="EisenNiv2"/>
    <w:basedOn w:val="Normal"/>
    <w:next w:val="Normal"/>
    <w:pPr>
      <w:keepNext/>
      <w:widowControl w:val="0"/>
      <w:numPr>
        <w:ilvl w:val="1"/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3">
    <w:name w:val="EisenNiv3"/>
    <w:basedOn w:val="Normal"/>
    <w:next w:val="Normal"/>
    <w:pPr>
      <w:widowControl w:val="0"/>
      <w:numPr>
        <w:ilvl w:val="2"/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BijlageOngenummerd">
    <w:name w:val="BijlageOngenummerd"/>
    <w:basedOn w:val="Heading1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20"/>
      <w:szCs w:val="20"/>
    </w:rPr>
  </w:style>
  <w:style w:type="paragraph" w:customStyle="1" w:styleId="Inhoud">
    <w:name w:val="Inhoud"/>
    <w:basedOn w:val="Normal"/>
    <w:pPr>
      <w:spacing w:line="240" w:lineRule="auto"/>
      <w:jc w:val="both"/>
    </w:pPr>
    <w:rPr>
      <w:rFonts w:ascii="Arial" w:hAnsi="Arial"/>
      <w:sz w:val="20"/>
      <w:szCs w:val="20"/>
    </w:rPr>
  </w:style>
  <w:style w:type="paragraph" w:customStyle="1" w:styleId="tabeltext">
    <w:name w:val="tabeltext"/>
    <w:basedOn w:val="Normal"/>
    <w:pPr>
      <w:spacing w:before="60" w:after="40" w:line="240" w:lineRule="auto"/>
    </w:pPr>
    <w:rPr>
      <w:rFonts w:ascii="Arial" w:hAnsi="Arial" w:cs="Arial"/>
      <w:sz w:val="16"/>
      <w:lang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BodyTextIndent2">
    <w:name w:val="Body Text Indent 2"/>
    <w:basedOn w:val="Normal"/>
    <w:link w:val="BodyTextIndent2Char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hAnsi="V&amp;W Syntax (Adobe)"/>
      <w:b/>
      <w:bCs/>
      <w:sz w:val="22"/>
      <w:szCs w:val="20"/>
    </w:rPr>
  </w:style>
  <w:style w:type="paragraph" w:customStyle="1" w:styleId="Kopsubpar">
    <w:name w:val="Kop subpar"/>
    <w:basedOn w:val="Normal"/>
    <w:next w:val="Normal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hAnsi="Arial"/>
      <w:b/>
      <w:i/>
      <w:sz w:val="19"/>
      <w:szCs w:val="20"/>
    </w:rPr>
  </w:style>
  <w:style w:type="paragraph" w:customStyle="1" w:styleId="Tabeltekst0">
    <w:name w:val="Tabeltekst"/>
    <w:basedOn w:val="Normal"/>
    <w:next w:val="Normal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6"/>
      <w:szCs w:val="20"/>
    </w:rPr>
  </w:style>
  <w:style w:type="paragraph" w:customStyle="1" w:styleId="VWKop1NL">
    <w:name w:val="VWKop1_NL"/>
    <w:basedOn w:val="Normal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hAnsi="V&amp;W Font"/>
      <w:sz w:val="36"/>
      <w:szCs w:val="20"/>
    </w:rPr>
  </w:style>
  <w:style w:type="paragraph" w:customStyle="1" w:styleId="VWKop2">
    <w:name w:val="VWKop2"/>
    <w:basedOn w:val="Normal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hAnsi="V&amp;W Syntax (Adobe)"/>
      <w:sz w:val="15"/>
      <w:szCs w:val="20"/>
    </w:rPr>
  </w:style>
  <w:style w:type="paragraph" w:customStyle="1" w:styleId="EisenNiv4">
    <w:name w:val="EisenNiv4"/>
    <w:basedOn w:val="Normal"/>
    <w:next w:val="Normal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5">
    <w:name w:val="EisenNiv5"/>
    <w:basedOn w:val="Normal"/>
    <w:next w:val="Normal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character" w:customStyle="1" w:styleId="VerborgenTekst">
    <w:name w:val="VerborgenTekst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Normal"/>
    <w:pPr>
      <w:widowControl w:val="0"/>
      <w:numPr>
        <w:numId w:val="10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OpsommingB">
    <w:name w:val="OpsommingB"/>
    <w:basedOn w:val="OpsommingA"/>
    <w:pPr>
      <w:numPr>
        <w:numId w:val="11"/>
      </w:numPr>
      <w:ind w:left="2608" w:hanging="340"/>
    </w:pPr>
  </w:style>
  <w:style w:type="paragraph" w:customStyle="1" w:styleId="Standaardtabel">
    <w:name w:val="Standaard tabel"/>
    <w:basedOn w:val="Normal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hAnsi="V&amp;W Syntax (Adobe)"/>
      <w:sz w:val="20"/>
      <w:szCs w:val="20"/>
      <w:lang w:val="nl"/>
    </w:rPr>
  </w:style>
  <w:style w:type="paragraph" w:styleId="BalloonText">
    <w:name w:val="Balloon Text"/>
    <w:basedOn w:val="Normal"/>
    <w:link w:val="BalloonTextChar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paragraph" w:customStyle="1" w:styleId="Ballontekst1">
    <w:name w:val="Ballontekst1"/>
    <w:basedOn w:val="Normal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VerborgentekstChar">
    <w:name w:val="Verborgen tekst Char"/>
    <w:link w:val="Verborgentekst0"/>
    <w:rPr>
      <w:rFonts w:ascii="V&amp;W Syntax (Adobe)" w:hAnsi="V&amp;W Syntax (Adobe)"/>
      <w:i/>
      <w:vanish/>
      <w:color w:val="339966"/>
      <w:sz w:val="18"/>
      <w:szCs w:val="24"/>
      <w:lang w:val="nl-NL" w:eastAsia="en-US" w:bidi="ar-SA"/>
    </w:rPr>
  </w:style>
  <w:style w:type="paragraph" w:customStyle="1" w:styleId="EisTekst">
    <w:name w:val="EisTekst"/>
    <w:basedOn w:val="Normal"/>
    <w:pPr>
      <w:spacing w:before="120" w:line="240" w:lineRule="auto"/>
    </w:pPr>
    <w:rPr>
      <w:rFonts w:ascii="V&amp;W Syntax (Adobe)" w:hAnsi="V&amp;W Syntax (Adobe)"/>
      <w:lang w:val="en-GB" w:eastAsia="en-GB"/>
    </w:rPr>
  </w:style>
  <w:style w:type="paragraph" w:customStyle="1" w:styleId="EisKopje">
    <w:name w:val="EisKopje"/>
    <w:basedOn w:val="EisTekst"/>
    <w:rPr>
      <w:u w:val="single"/>
    </w:rPr>
  </w:style>
  <w:style w:type="paragraph" w:customStyle="1" w:styleId="EisID">
    <w:name w:val="EisID"/>
    <w:basedOn w:val="EisTekst"/>
    <w:rPr>
      <w:bCs/>
      <w:color w:val="808080"/>
    </w:rPr>
  </w:style>
  <w:style w:type="paragraph" w:customStyle="1" w:styleId="EisVerwijzing">
    <w:name w:val="EisVerwijzing"/>
    <w:basedOn w:val="EisTekst"/>
    <w:rPr>
      <w:i/>
      <w:iCs/>
      <w:sz w:val="16"/>
    </w:rPr>
  </w:style>
  <w:style w:type="paragraph" w:styleId="ListBullet">
    <w:name w:val="List Bullet"/>
    <w:basedOn w:val="Normal"/>
    <w:autoRedefine/>
    <w:pPr>
      <w:widowControl w:val="0"/>
      <w:numPr>
        <w:numId w:val="9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stBullet2">
    <w:name w:val="List Bullet 2"/>
    <w:basedOn w:val="Normal"/>
    <w:autoRedefine/>
    <w:pPr>
      <w:widowControl w:val="0"/>
      <w:overflowPunct w:val="0"/>
      <w:autoSpaceDE w:val="0"/>
      <w:autoSpaceDN w:val="0"/>
      <w:adjustRightInd w:val="0"/>
      <w:textAlignment w:val="baseline"/>
    </w:pPr>
    <w:rPr>
      <w:szCs w:val="19"/>
      <w:u w:val="single"/>
    </w:rPr>
  </w:style>
  <w:style w:type="paragraph" w:styleId="HTMLPreformatted">
    <w:name w:val="HTML Preformatted"/>
    <w:aliases w:val=" vooraf opgemaakt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hAnsi="V&amp;W Syntax (Adobe)"/>
      <w:i/>
      <w:sz w:val="16"/>
      <w:szCs w:val="20"/>
    </w:rPr>
  </w:style>
  <w:style w:type="paragraph" w:styleId="ListContinue2">
    <w:name w:val="List Continue 2"/>
    <w:basedOn w:val="Normal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st">
    <w:name w:val="List"/>
    <w:basedOn w:val="Normal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BodyTextIndent">
    <w:name w:val="Body Text Indent"/>
    <w:basedOn w:val="Normal"/>
    <w:link w:val="BodyTextIndentChar"/>
    <w:pPr>
      <w:ind w:left="1276" w:hanging="1276"/>
    </w:pPr>
    <w:rPr>
      <w:i/>
      <w:iCs/>
    </w:rPr>
  </w:style>
  <w:style w:type="paragraph" w:styleId="BodyTextIndent3">
    <w:name w:val="Body Text Indent 3"/>
    <w:basedOn w:val="Normal"/>
    <w:link w:val="BodyTextIndent3Char"/>
    <w:pPr>
      <w:ind w:left="360"/>
    </w:pPr>
  </w:style>
  <w:style w:type="character" w:customStyle="1" w:styleId="OpmaakprofielVerborgenTekst10ptNietCursief">
    <w:name w:val="Opmaakprofiel VerborgenTekst + 10 pt Niet Cursief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TOC7">
    <w:name w:val="toc 7"/>
    <w:basedOn w:val="Normal"/>
    <w:next w:val="Normal"/>
    <w:autoRedefine/>
    <w:pPr>
      <w:spacing w:line="240" w:lineRule="auto"/>
      <w:ind w:left="1440"/>
    </w:pPr>
    <w:rPr>
      <w:rFonts w:ascii="Times New Roman" w:hAnsi="Times New Roman"/>
      <w:sz w:val="24"/>
      <w:lang w:val="en-GB" w:eastAsia="en-US"/>
    </w:rPr>
  </w:style>
  <w:style w:type="paragraph" w:styleId="TOC8">
    <w:name w:val="toc 8"/>
    <w:basedOn w:val="Normal"/>
    <w:next w:val="Normal"/>
    <w:autoRedefine/>
    <w:pPr>
      <w:spacing w:line="240" w:lineRule="auto"/>
      <w:ind w:left="1680"/>
    </w:pPr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pPr>
      <w:spacing w:line="240" w:lineRule="auto"/>
      <w:ind w:left="1920"/>
    </w:pPr>
    <w:rPr>
      <w:rFonts w:ascii="Times New Roman" w:hAnsi="Times New Roman"/>
      <w:sz w:val="24"/>
      <w:lang w:val="en-GB" w:eastAsia="en-US"/>
    </w:rPr>
  </w:style>
  <w:style w:type="paragraph" w:customStyle="1" w:styleId="Lijstopsommingstekens">
    <w:name w:val="Lijst opsommingstekens"/>
    <w:basedOn w:val="Normal"/>
    <w:pPr>
      <w:numPr>
        <w:numId w:val="13"/>
      </w:numPr>
      <w:spacing w:line="240" w:lineRule="auto"/>
    </w:pPr>
    <w:rPr>
      <w:rFonts w:ascii="V&amp;W Syntax (Adobe)" w:hAnsi="V&amp;W Syntax (Adobe)"/>
      <w:lang w:eastAsia="en-US"/>
    </w:rPr>
  </w:style>
  <w:style w:type="paragraph" w:styleId="PlainText">
    <w:name w:val="Plain Text"/>
    <w:basedOn w:val="Normal"/>
    <w:link w:val="PlainTextChar"/>
    <w:pPr>
      <w:spacing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styleId="PageNumber">
    <w:name w:val="page number"/>
    <w:basedOn w:val="DefaultParagraphFont"/>
  </w:style>
  <w:style w:type="paragraph" w:customStyle="1" w:styleId="Quick1">
    <w:name w:val="Quick 1."/>
    <w:basedOn w:val="Normal"/>
    <w:pPr>
      <w:widowControl w:val="0"/>
      <w:numPr>
        <w:numId w:val="12"/>
      </w:numPr>
      <w:autoSpaceDE w:val="0"/>
      <w:autoSpaceDN w:val="0"/>
      <w:adjustRightInd w:val="0"/>
      <w:spacing w:line="240" w:lineRule="auto"/>
    </w:pPr>
    <w:rPr>
      <w:rFonts w:ascii="V&amp;W Syntax (Adobe)" w:hAnsi="V&amp;W Syntax (Adobe)" w:cs="Arial"/>
      <w:snapToGrid w:val="0"/>
      <w:color w:val="000000"/>
      <w:sz w:val="20"/>
      <w:szCs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Heading1"/>
    <w:pPr>
      <w:numPr>
        <w:numId w:val="14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Normal"/>
    <w:pPr>
      <w:keepNext/>
      <w:numPr>
        <w:ilvl w:val="1"/>
        <w:numId w:val="15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b/>
      <w:bCs/>
      <w:i/>
      <w:iCs/>
      <w:sz w:val="24"/>
      <w:szCs w:val="20"/>
    </w:rPr>
  </w:style>
  <w:style w:type="paragraph" w:styleId="BodyText2">
    <w:name w:val="Body Text 2"/>
    <w:basedOn w:val="Normal"/>
    <w:link w:val="BodyText2Char"/>
    <w:pPr>
      <w:autoSpaceDE w:val="0"/>
      <w:autoSpaceDN w:val="0"/>
      <w:adjustRightInd w:val="0"/>
      <w:jc w:val="center"/>
    </w:pPr>
    <w:rPr>
      <w:b/>
      <w:bCs/>
      <w:color w:val="000000"/>
      <w:sz w:val="24"/>
      <w:szCs w:val="48"/>
    </w:rPr>
  </w:style>
  <w:style w:type="paragraph" w:styleId="BodyText3">
    <w:name w:val="Body Text 3"/>
    <w:basedOn w:val="Normal"/>
    <w:link w:val="BodyText3Char"/>
    <w:pPr>
      <w:autoSpaceDE w:val="0"/>
      <w:autoSpaceDN w:val="0"/>
      <w:adjustRightInd w:val="0"/>
      <w:jc w:val="center"/>
    </w:pPr>
    <w:rPr>
      <w:color w:val="000000"/>
      <w:sz w:val="24"/>
      <w:szCs w:val="48"/>
      <w:lang w:val="en-US"/>
    </w:rPr>
  </w:style>
  <w:style w:type="paragraph" w:styleId="DocumentMap">
    <w:name w:val="Document Map"/>
    <w:basedOn w:val="Normal"/>
    <w:link w:val="DocumentMapChar"/>
    <w:semiHidden/>
    <w:rsid w:val="00767D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maakwissen">
    <w:name w:val="Opmaak wissen"/>
    <w:basedOn w:val="Heading3"/>
    <w:rsid w:val="00767D40"/>
  </w:style>
  <w:style w:type="character" w:customStyle="1" w:styleId="Heading2Char">
    <w:name w:val="Heading 2 Char"/>
    <w:aliases w:val="Paragraafkop Char,Pargagraaf Char,paragraaf Char"/>
    <w:link w:val="Heading2"/>
    <w:rsid w:val="00860550"/>
    <w:rPr>
      <w:rFonts w:ascii="Verdana" w:hAnsi="Verdana" w:cs="Arial"/>
      <w:b/>
      <w:bCs/>
      <w:iCs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52F0"/>
    <w:pPr>
      <w:widowControl/>
      <w:overflowPunct/>
      <w:autoSpaceDE/>
      <w:autoSpaceDN/>
      <w:adjustRightInd/>
      <w:spacing w:line="240" w:lineRule="atLeast"/>
      <w:jc w:val="left"/>
      <w:textAlignment w:val="auto"/>
    </w:pPr>
    <w:rPr>
      <w:rFonts w:ascii="Verdana" w:hAnsi="Verdana"/>
      <w:b/>
      <w:bCs/>
    </w:rPr>
  </w:style>
  <w:style w:type="table" w:styleId="TableGrid">
    <w:name w:val="Table Grid"/>
    <w:basedOn w:val="TableNormal"/>
    <w:rsid w:val="00DB4B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oofdstuk Char,Hoofdstukkop Char,hoofdstuk Char"/>
    <w:link w:val="Heading1"/>
    <w:rsid w:val="00860550"/>
    <w:rPr>
      <w:rFonts w:ascii="Verdana" w:hAnsi="Verdana" w:cs="Arial"/>
      <w:b/>
      <w:bCs/>
      <w:kern w:val="32"/>
      <w:sz w:val="18"/>
      <w:szCs w:val="18"/>
    </w:rPr>
  </w:style>
  <w:style w:type="character" w:customStyle="1" w:styleId="broodtekstChar">
    <w:name w:val="broodtekst Char"/>
    <w:link w:val="broodtekst"/>
    <w:rsid w:val="004F5A52"/>
    <w:rPr>
      <w:rFonts w:ascii="Verdana" w:hAnsi="Verdana"/>
      <w:sz w:val="18"/>
      <w:szCs w:val="18"/>
      <w:lang w:val="nl-NL" w:eastAsia="nl-NL" w:bidi="ar-SA"/>
    </w:rPr>
  </w:style>
  <w:style w:type="paragraph" w:styleId="ListBullet5">
    <w:name w:val="List Bullet 5"/>
    <w:basedOn w:val="Normal"/>
    <w:rsid w:val="009B1940"/>
    <w:pPr>
      <w:numPr>
        <w:numId w:val="17"/>
      </w:numPr>
      <w:tabs>
        <w:tab w:val="num" w:pos="1492"/>
      </w:tabs>
      <w:ind w:left="1492" w:hanging="360"/>
    </w:pPr>
  </w:style>
  <w:style w:type="paragraph" w:customStyle="1" w:styleId="artikel">
    <w:name w:val="artikel"/>
    <w:basedOn w:val="Paragraaf"/>
    <w:rsid w:val="009B1940"/>
    <w:pPr>
      <w:numPr>
        <w:numId w:val="16"/>
      </w:numPr>
    </w:pPr>
    <w:rPr>
      <w:b w:val="0"/>
    </w:rPr>
  </w:style>
  <w:style w:type="paragraph" w:styleId="ListParagraph">
    <w:name w:val="List Paragraph"/>
    <w:basedOn w:val="Lijstalinea1"/>
    <w:link w:val="ListParagraphChar"/>
    <w:uiPriority w:val="99"/>
    <w:qFormat/>
    <w:rsid w:val="00B33BB1"/>
  </w:style>
  <w:style w:type="character" w:customStyle="1" w:styleId="ListParagraphChar">
    <w:name w:val="List Paragraph Char"/>
    <w:link w:val="ListParagraph"/>
    <w:uiPriority w:val="99"/>
    <w:rsid w:val="00B33BB1"/>
    <w:rPr>
      <w:rFonts w:ascii="Verdana" w:hAnsi="Verdana"/>
      <w:sz w:val="18"/>
      <w:szCs w:val="24"/>
    </w:rPr>
  </w:style>
  <w:style w:type="paragraph" w:customStyle="1" w:styleId="Lijstalinea1">
    <w:name w:val="Lijstalinea1"/>
    <w:basedOn w:val="Normal"/>
    <w:semiHidden/>
    <w:rsid w:val="00B33BB1"/>
    <w:pPr>
      <w:numPr>
        <w:numId w:val="19"/>
      </w:numPr>
    </w:pPr>
  </w:style>
  <w:style w:type="paragraph" w:customStyle="1" w:styleId="Huisstijl-Titel">
    <w:name w:val="Huisstijl - Titel"/>
    <w:basedOn w:val="Normal"/>
    <w:semiHidden/>
    <w:rsid w:val="00B33BB1"/>
    <w:pPr>
      <w:spacing w:before="60"/>
    </w:pPr>
    <w:rPr>
      <w:sz w:val="24"/>
    </w:rPr>
  </w:style>
  <w:style w:type="paragraph" w:customStyle="1" w:styleId="Huisstijl-Colofon">
    <w:name w:val="Huisstijl - Colofon"/>
    <w:basedOn w:val="Normal"/>
    <w:semiHidden/>
    <w:rsid w:val="00B33BB1"/>
  </w:style>
  <w:style w:type="character" w:customStyle="1" w:styleId="CommentTextChar">
    <w:name w:val="Comment Text Char"/>
    <w:link w:val="CommentText"/>
    <w:rsid w:val="00EC53F9"/>
    <w:rPr>
      <w:rFonts w:ascii="V&amp;W Syntax (Adobe)" w:hAnsi="V&amp;W Syntax (Adobe)"/>
    </w:rPr>
  </w:style>
  <w:style w:type="paragraph" w:customStyle="1" w:styleId="Bijlage">
    <w:name w:val="Bijlage"/>
    <w:basedOn w:val="Heading1"/>
    <w:link w:val="BijlageChar"/>
    <w:rsid w:val="00A82DD3"/>
    <w:pPr>
      <w:numPr>
        <w:numId w:val="20"/>
      </w:numPr>
    </w:pPr>
    <w:rPr>
      <w:szCs w:val="24"/>
    </w:rPr>
  </w:style>
  <w:style w:type="character" w:customStyle="1" w:styleId="BijlageChar">
    <w:name w:val="Bijlage Char"/>
    <w:link w:val="Bijlage"/>
    <w:rsid w:val="00A82DD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TussenkopVerdanaRegelafstandenkel">
    <w:name w:val="Opmaakprofiel Tussenkop + Verdana Regelafstand:  enkel"/>
    <w:basedOn w:val="Tussenkop"/>
    <w:rsid w:val="00AF1F93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AF1F93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Normal"/>
    <w:link w:val="subsubparagraafChar"/>
    <w:rsid w:val="00AF1F93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Normal"/>
    <w:link w:val="VerborgentekstChar"/>
    <w:rsid w:val="00AF1F93"/>
    <w:rPr>
      <w:rFonts w:ascii="V&amp;W Syntax (Adobe)" w:hAnsi="V&amp;W Syntax (Adobe)"/>
      <w:i/>
      <w:vanish/>
      <w:color w:val="339966"/>
      <w:lang w:eastAsia="en-US"/>
    </w:rPr>
  </w:style>
  <w:style w:type="paragraph" w:customStyle="1" w:styleId="subsubsubparagraaf">
    <w:name w:val="subsubsubparagraaf"/>
    <w:basedOn w:val="broodtekst"/>
    <w:next w:val="broodtekst"/>
    <w:rsid w:val="00AF1F93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AF1F93"/>
    <w:rPr>
      <w:rFonts w:ascii="Verdana" w:hAnsi="Verdana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AF1F93"/>
    <w:pPr>
      <w:numPr>
        <w:numId w:val="21"/>
      </w:numPr>
    </w:pPr>
  </w:style>
  <w:style w:type="character" w:customStyle="1" w:styleId="OpmaakprofielBijlageChar">
    <w:name w:val="Opmaakprofiel Bijlage + Char"/>
    <w:link w:val="OpmaakprofielBijlage"/>
    <w:rsid w:val="00AF1F9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1">
    <w:name w:val="Opmaakprofiel1"/>
    <w:basedOn w:val="Heading1"/>
    <w:rsid w:val="00AF1F93"/>
    <w:pPr>
      <w:numPr>
        <w:numId w:val="22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Normal"/>
    <w:rsid w:val="00AF1F93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character" w:styleId="Strong">
    <w:name w:val="Strong"/>
    <w:uiPriority w:val="22"/>
    <w:rsid w:val="00AF1F93"/>
    <w:rPr>
      <w:b/>
      <w:bCs/>
    </w:rPr>
  </w:style>
  <w:style w:type="numbering" w:customStyle="1" w:styleId="Lijststijl">
    <w:name w:val="Lijststijl"/>
    <w:uiPriority w:val="99"/>
    <w:rsid w:val="00AF1F93"/>
    <w:pPr>
      <w:numPr>
        <w:numId w:val="23"/>
      </w:numPr>
    </w:pPr>
  </w:style>
  <w:style w:type="character" w:customStyle="1" w:styleId="FootnoteTextChar">
    <w:name w:val="Footnote Text Char"/>
    <w:link w:val="FootnoteText"/>
    <w:semiHidden/>
    <w:rsid w:val="00AF1F93"/>
    <w:rPr>
      <w:rFonts w:ascii="Verdana" w:hAnsi="Verdana"/>
      <w:sz w:val="13"/>
    </w:rPr>
  </w:style>
  <w:style w:type="character" w:customStyle="1" w:styleId="FooterChar">
    <w:name w:val="Footer Char"/>
    <w:link w:val="Footer"/>
    <w:uiPriority w:val="99"/>
    <w:rsid w:val="00AF1F93"/>
    <w:rPr>
      <w:rFonts w:ascii="Verdana" w:hAnsi="Verdana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F93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E95B0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rsid w:val="00E95B04"/>
    <w:rPr>
      <w:rFonts w:ascii="Cambria" w:eastAsia="Times New Roman" w:hAnsi="Cambria" w:cs="Times New Roman"/>
      <w:sz w:val="24"/>
      <w:szCs w:val="24"/>
    </w:rPr>
  </w:style>
  <w:style w:type="paragraph" w:styleId="NoSpacing">
    <w:name w:val="No Spacing"/>
    <w:uiPriority w:val="1"/>
    <w:unhideWhenUsed/>
    <w:qFormat/>
    <w:rsid w:val="00A56570"/>
    <w:pPr>
      <w:spacing w:line="240" w:lineRule="exac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Heading3Char">
    <w:name w:val="Heading 3 Char"/>
    <w:aliases w:val="Subparagraafkop Char,subparagraaf Char"/>
    <w:link w:val="Heading3"/>
    <w:rsid w:val="006C5F9A"/>
    <w:rPr>
      <w:rFonts w:ascii="Verdana" w:hAnsi="Verdana" w:cs="Arial"/>
      <w:iCs/>
      <w:sz w:val="18"/>
      <w:szCs w:val="18"/>
      <w:lang w:val="nl"/>
    </w:rPr>
  </w:style>
  <w:style w:type="character" w:customStyle="1" w:styleId="Heading4Char">
    <w:name w:val="Heading 4 Char"/>
    <w:aliases w:val="Kopje Char,Kop 4a Char,TbsKop 4 Char,Kop 4 cursief Char,Sub4 Char"/>
    <w:link w:val="Heading4"/>
    <w:rsid w:val="00A56570"/>
    <w:rPr>
      <w:rFonts w:ascii="Verdana" w:hAnsi="Verdana"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A56570"/>
    <w:pPr>
      <w:pBdr>
        <w:bottom w:val="single" w:sz="8" w:space="4" w:color="F9E11E"/>
      </w:pBdr>
      <w:spacing w:after="300"/>
    </w:pPr>
    <w:rPr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A56570"/>
    <w:rPr>
      <w:rFonts w:ascii="Verdana" w:hAnsi="Verdana"/>
      <w:spacing w:val="5"/>
      <w:kern w:val="28"/>
      <w:sz w:val="52"/>
      <w:szCs w:val="52"/>
    </w:rPr>
  </w:style>
  <w:style w:type="character" w:customStyle="1" w:styleId="HeaderChar">
    <w:name w:val="Header Char"/>
    <w:link w:val="Header"/>
    <w:rsid w:val="00A56570"/>
    <w:rPr>
      <w:rFonts w:ascii="Verdana" w:hAnsi="Verdana"/>
      <w:sz w:val="18"/>
      <w:szCs w:val="18"/>
    </w:rPr>
  </w:style>
  <w:style w:type="character" w:customStyle="1" w:styleId="BalloonTextChar">
    <w:name w:val="Balloon Text Char"/>
    <w:link w:val="BalloonText"/>
    <w:semiHidden/>
    <w:rsid w:val="00A56570"/>
    <w:rPr>
      <w:rFonts w:ascii="Tahoma" w:hAnsi="Tahoma" w:cs="Tahoma"/>
      <w:sz w:val="16"/>
      <w:szCs w:val="16"/>
    </w:rPr>
  </w:style>
  <w:style w:type="numbering" w:customStyle="1" w:styleId="Stijl2">
    <w:name w:val="Stijl2"/>
    <w:uiPriority w:val="99"/>
    <w:rsid w:val="00A56570"/>
    <w:pPr>
      <w:numPr>
        <w:numId w:val="25"/>
      </w:numPr>
    </w:pPr>
  </w:style>
  <w:style w:type="paragraph" w:customStyle="1" w:styleId="Lijstmetopsommingstekens">
    <w:name w:val="Lijst met opsommingstekens"/>
    <w:basedOn w:val="ListParagraph"/>
    <w:link w:val="LijstmetopsommingstekensChar"/>
    <w:uiPriority w:val="10"/>
    <w:rsid w:val="00A56570"/>
    <w:pPr>
      <w:numPr>
        <w:numId w:val="26"/>
      </w:numPr>
    </w:pPr>
  </w:style>
  <w:style w:type="character" w:customStyle="1" w:styleId="LijstmetopsommingstekensChar">
    <w:name w:val="Lijst met opsommingstekens Char"/>
    <w:link w:val="Lijstmetopsommingstekens"/>
    <w:uiPriority w:val="10"/>
    <w:rsid w:val="00A56570"/>
    <w:rPr>
      <w:rFonts w:ascii="Verdana" w:hAnsi="Verdana"/>
      <w:sz w:val="18"/>
      <w:szCs w:val="24"/>
    </w:rPr>
  </w:style>
  <w:style w:type="table" w:styleId="LightShading">
    <w:name w:val="Light Shading"/>
    <w:basedOn w:val="TableNormal"/>
    <w:uiPriority w:val="60"/>
    <w:rsid w:val="00A56570"/>
    <w:rPr>
      <w:rFonts w:ascii="Verdana" w:eastAsia="Verdana" w:hAnsi="Verdana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ghtShading-Accent1">
    <w:name w:val="Light Shading Accent 1"/>
    <w:basedOn w:val="TableNormal"/>
    <w:uiPriority w:val="60"/>
    <w:rsid w:val="00A56570"/>
    <w:rPr>
      <w:rFonts w:ascii="Verdana" w:eastAsia="Verdana" w:hAnsi="Verdana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ghtShading-Accent3">
    <w:name w:val="Light Shading Accent 3"/>
    <w:basedOn w:val="TableNormal"/>
    <w:uiPriority w:val="60"/>
    <w:rsid w:val="00A56570"/>
    <w:rPr>
      <w:rFonts w:ascii="Verdana" w:eastAsia="Verdana" w:hAnsi="Verdana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customStyle="1" w:styleId="Heading5Char">
    <w:name w:val="Heading 5 Char"/>
    <w:aliases w:val="TbsKop 5 Char"/>
    <w:link w:val="Heading5"/>
    <w:rsid w:val="00A56570"/>
    <w:rPr>
      <w:rFonts w:ascii="Verdana" w:hAnsi="Verdana"/>
      <w:b/>
      <w:bCs/>
      <w:i/>
      <w:iCs/>
      <w:sz w:val="26"/>
      <w:szCs w:val="26"/>
    </w:rPr>
  </w:style>
  <w:style w:type="character" w:styleId="IntenseEmphasis">
    <w:name w:val="Intense Emphasis"/>
    <w:uiPriority w:val="21"/>
    <w:rsid w:val="00A56570"/>
    <w:rPr>
      <w:b/>
      <w:bCs/>
      <w:i/>
      <w:iCs/>
      <w:color w:val="F9E11E"/>
    </w:rPr>
  </w:style>
  <w:style w:type="character" w:styleId="Emphasis">
    <w:name w:val="Emphasis"/>
    <w:uiPriority w:val="20"/>
    <w:rsid w:val="00A56570"/>
    <w:rPr>
      <w:i/>
      <w:iCs/>
    </w:rPr>
  </w:style>
  <w:style w:type="character" w:styleId="SubtleEmphasis">
    <w:name w:val="Subtle Emphasis"/>
    <w:uiPriority w:val="19"/>
    <w:rsid w:val="00A56570"/>
    <w:rPr>
      <w:i/>
      <w:iCs/>
      <w:color w:val="64C3FF"/>
    </w:rPr>
  </w:style>
  <w:style w:type="paragraph" w:styleId="Quote">
    <w:name w:val="Quote"/>
    <w:basedOn w:val="Normal"/>
    <w:next w:val="Normal"/>
    <w:link w:val="QuoteChar"/>
    <w:uiPriority w:val="29"/>
    <w:rsid w:val="00A56570"/>
    <w:rPr>
      <w:i/>
      <w:iCs/>
      <w:color w:val="007BC7"/>
    </w:rPr>
  </w:style>
  <w:style w:type="character" w:customStyle="1" w:styleId="QuoteChar">
    <w:name w:val="Quote Char"/>
    <w:link w:val="Quote"/>
    <w:uiPriority w:val="29"/>
    <w:rsid w:val="00A56570"/>
    <w:rPr>
      <w:rFonts w:ascii="Verdana" w:hAnsi="Verdana"/>
      <w:i/>
      <w:iCs/>
      <w:color w:val="007BC7"/>
      <w:sz w:val="18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A56570"/>
    <w:pPr>
      <w:pBdr>
        <w:bottom w:val="single" w:sz="4" w:space="4" w:color="F9E11E"/>
      </w:pBdr>
      <w:spacing w:before="200" w:after="280"/>
      <w:ind w:left="936" w:right="936"/>
    </w:pPr>
    <w:rPr>
      <w:b/>
      <w:bCs/>
      <w:i/>
      <w:iCs/>
      <w:color w:val="F9E11E"/>
    </w:rPr>
  </w:style>
  <w:style w:type="character" w:customStyle="1" w:styleId="IntenseQuoteChar">
    <w:name w:val="Intense Quote Char"/>
    <w:link w:val="IntenseQuote"/>
    <w:uiPriority w:val="30"/>
    <w:rsid w:val="00A56570"/>
    <w:rPr>
      <w:rFonts w:ascii="Verdana" w:hAnsi="Verdana"/>
      <w:b/>
      <w:bCs/>
      <w:i/>
      <w:iCs/>
      <w:color w:val="F9E11E"/>
      <w:sz w:val="18"/>
      <w:szCs w:val="24"/>
    </w:rPr>
  </w:style>
  <w:style w:type="character" w:styleId="IntenseReference">
    <w:name w:val="Intense Reference"/>
    <w:uiPriority w:val="32"/>
    <w:rsid w:val="00A56570"/>
    <w:rPr>
      <w:b/>
      <w:bCs/>
      <w:smallCaps/>
      <w:color w:val="007BC7"/>
      <w:spacing w:val="5"/>
      <w:u w:val="single"/>
    </w:rPr>
  </w:style>
  <w:style w:type="character" w:styleId="BookTitle">
    <w:name w:val="Book Title"/>
    <w:uiPriority w:val="33"/>
    <w:rsid w:val="00A56570"/>
    <w:rPr>
      <w:b/>
      <w:bCs/>
      <w:smallCaps/>
      <w:spacing w:val="5"/>
    </w:rPr>
  </w:style>
  <w:style w:type="character" w:customStyle="1" w:styleId="Heading6Char">
    <w:name w:val="Heading 6 Char"/>
    <w:aliases w:val="Tussenkop 2 Char"/>
    <w:link w:val="Heading6"/>
    <w:rsid w:val="00A56570"/>
    <w:rPr>
      <w:b/>
      <w:bCs/>
      <w:sz w:val="22"/>
      <w:szCs w:val="22"/>
    </w:rPr>
  </w:style>
  <w:style w:type="character" w:customStyle="1" w:styleId="Heading7Char">
    <w:name w:val="Heading 7 Char"/>
    <w:aliases w:val="Tussenkop 3 Char"/>
    <w:link w:val="Heading7"/>
    <w:rsid w:val="00A56570"/>
    <w:rPr>
      <w:sz w:val="24"/>
      <w:szCs w:val="24"/>
    </w:rPr>
  </w:style>
  <w:style w:type="character" w:customStyle="1" w:styleId="Heading8Char">
    <w:name w:val="Heading 8 Char"/>
    <w:aliases w:val="Tussenkop 4 Char"/>
    <w:link w:val="Heading8"/>
    <w:rsid w:val="00A56570"/>
    <w:rPr>
      <w:i/>
      <w:iCs/>
      <w:sz w:val="24"/>
      <w:szCs w:val="24"/>
    </w:rPr>
  </w:style>
  <w:style w:type="character" w:customStyle="1" w:styleId="Heading9Char">
    <w:name w:val="Heading 9 Char"/>
    <w:aliases w:val="Tabelkop 1 Char,Reference Appendix Char"/>
    <w:link w:val="Heading9"/>
    <w:rsid w:val="00A56570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A56570"/>
    <w:rPr>
      <w:rFonts w:ascii="V&amp;W Syntax (Adobe)" w:hAnsi="V&amp;W Syntax (Adobe)" w:cs="Arial"/>
    </w:rPr>
  </w:style>
  <w:style w:type="character" w:customStyle="1" w:styleId="BodyTextIndent2Char">
    <w:name w:val="Body Text Indent 2 Char"/>
    <w:link w:val="BodyTextIndent2"/>
    <w:rsid w:val="00A56570"/>
    <w:rPr>
      <w:rFonts w:ascii="V&amp;W Syntax (Adobe)" w:hAnsi="V&amp;W Syntax (Adobe)"/>
      <w:b/>
      <w:bCs/>
      <w:sz w:val="22"/>
    </w:rPr>
  </w:style>
  <w:style w:type="paragraph" w:customStyle="1" w:styleId="Ballontekst10">
    <w:name w:val="Ballontekst1"/>
    <w:basedOn w:val="Normal"/>
    <w:semiHidden/>
    <w:rsid w:val="00A56570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aliases w:val=" vooraf opgemaakt Char"/>
    <w:link w:val="HTMLPreformatted"/>
    <w:rsid w:val="00A56570"/>
    <w:rPr>
      <w:rFonts w:ascii="Courier New" w:hAnsi="Courier New" w:cs="Courier New"/>
    </w:rPr>
  </w:style>
  <w:style w:type="character" w:customStyle="1" w:styleId="BodyTextIndentChar">
    <w:name w:val="Body Text Indent Char"/>
    <w:link w:val="BodyTextIndent"/>
    <w:rsid w:val="00A56570"/>
    <w:rPr>
      <w:rFonts w:ascii="Verdana" w:hAnsi="Verdana"/>
      <w:i/>
      <w:iCs/>
      <w:sz w:val="18"/>
      <w:szCs w:val="24"/>
    </w:rPr>
  </w:style>
  <w:style w:type="character" w:customStyle="1" w:styleId="BodyTextIndent3Char">
    <w:name w:val="Body Text Indent 3 Char"/>
    <w:link w:val="BodyTextIndent3"/>
    <w:rsid w:val="00A56570"/>
    <w:rPr>
      <w:rFonts w:ascii="Verdana" w:hAnsi="Verdana"/>
      <w:sz w:val="18"/>
      <w:szCs w:val="24"/>
    </w:rPr>
  </w:style>
  <w:style w:type="character" w:customStyle="1" w:styleId="PlainTextChar">
    <w:name w:val="Plain Text Char"/>
    <w:link w:val="PlainText"/>
    <w:rsid w:val="00A56570"/>
    <w:rPr>
      <w:rFonts w:ascii="Courier New" w:hAnsi="Courier New" w:cs="Courier New"/>
      <w:lang w:eastAsia="en-US"/>
    </w:rPr>
  </w:style>
  <w:style w:type="character" w:customStyle="1" w:styleId="BodyText2Char">
    <w:name w:val="Body Text 2 Char"/>
    <w:link w:val="BodyText2"/>
    <w:rsid w:val="00A56570"/>
    <w:rPr>
      <w:rFonts w:ascii="Verdana" w:hAnsi="Verdana"/>
      <w:b/>
      <w:bCs/>
      <w:color w:val="000000"/>
      <w:sz w:val="24"/>
      <w:szCs w:val="48"/>
    </w:rPr>
  </w:style>
  <w:style w:type="character" w:customStyle="1" w:styleId="BodyText3Char">
    <w:name w:val="Body Text 3 Char"/>
    <w:link w:val="BodyText3"/>
    <w:rsid w:val="00A56570"/>
    <w:rPr>
      <w:rFonts w:ascii="Verdana" w:hAnsi="Verdana"/>
      <w:color w:val="000000"/>
      <w:sz w:val="24"/>
      <w:szCs w:val="48"/>
      <w:lang w:val="en-US"/>
    </w:rPr>
  </w:style>
  <w:style w:type="character" w:customStyle="1" w:styleId="DocumentMapChar">
    <w:name w:val="Document Map Char"/>
    <w:link w:val="DocumentMap"/>
    <w:semiHidden/>
    <w:rsid w:val="00A56570"/>
    <w:rPr>
      <w:rFonts w:ascii="Tahoma" w:hAnsi="Tahoma" w:cs="Tahoma"/>
      <w:shd w:val="clear" w:color="auto" w:fill="000080"/>
    </w:rPr>
  </w:style>
  <w:style w:type="character" w:customStyle="1" w:styleId="CommentSubjectChar">
    <w:name w:val="Comment Subject Char"/>
    <w:link w:val="CommentSubject"/>
    <w:semiHidden/>
    <w:rsid w:val="00A56570"/>
    <w:rPr>
      <w:rFonts w:ascii="Verdana" w:hAnsi="Verdana"/>
      <w:b/>
      <w:bCs/>
    </w:rPr>
  </w:style>
  <w:style w:type="paragraph" w:styleId="MessageHeader">
    <w:name w:val="Message Header"/>
    <w:basedOn w:val="Normal"/>
    <w:link w:val="MessageHeaderChar"/>
    <w:rsid w:val="00E53F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MessageHeaderChar">
    <w:name w:val="Message Header Char"/>
    <w:link w:val="MessageHeader"/>
    <w:rsid w:val="00E53F71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801D1D"/>
    <w:pPr>
      <w:numPr>
        <w:numId w:val="42"/>
      </w:numPr>
    </w:pPr>
  </w:style>
  <w:style w:type="paragraph" w:customStyle="1" w:styleId="Bijlagepar">
    <w:name w:val="Bijlage par."/>
    <w:basedOn w:val="BijlageKop2"/>
    <w:link w:val="BijlageparChar"/>
    <w:qFormat/>
    <w:rsid w:val="00F5409B"/>
    <w:pPr>
      <w:numPr>
        <w:ilvl w:val="1"/>
      </w:numPr>
      <w:ind w:hanging="1015"/>
    </w:pPr>
  </w:style>
  <w:style w:type="paragraph" w:customStyle="1" w:styleId="AOAnxPartHead">
    <w:name w:val="AOAnxPartHead"/>
    <w:basedOn w:val="Normal"/>
    <w:next w:val="Normal"/>
    <w:rsid w:val="004A6094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653DB"/>
    <w:rPr>
      <w:rFonts w:ascii="Verdana" w:hAnsi="Verdana"/>
      <w:b/>
      <w:sz w:val="18"/>
      <w:szCs w:val="18"/>
    </w:rPr>
  </w:style>
  <w:style w:type="character" w:customStyle="1" w:styleId="BijlageparChar">
    <w:name w:val="Bijlage par. Char"/>
    <w:link w:val="Bijlagepar"/>
    <w:rsid w:val="00F5409B"/>
    <w:rPr>
      <w:rFonts w:ascii="Verdana" w:hAnsi="Verdana"/>
      <w:b/>
      <w:sz w:val="18"/>
      <w:szCs w:val="18"/>
    </w:rPr>
  </w:style>
  <w:style w:type="paragraph" w:customStyle="1" w:styleId="Stijl3">
    <w:name w:val="Stijl3"/>
    <w:basedOn w:val="BijlageKop2"/>
    <w:qFormat/>
    <w:rsid w:val="00AD0F10"/>
    <w:pPr>
      <w:numPr>
        <w:numId w:val="64"/>
      </w:numPr>
    </w:pPr>
  </w:style>
  <w:style w:type="character" w:customStyle="1" w:styleId="BijlageCharChar">
    <w:name w:val="Bijlage Char Char"/>
    <w:rsid w:val="00BE76A1"/>
    <w:rPr>
      <w:rFonts w:ascii="Verdana" w:hAnsi="Verdana" w:cs="Arial"/>
      <w:b/>
      <w:bCs/>
      <w:kern w:val="32"/>
      <w:sz w:val="24"/>
      <w:szCs w:val="24"/>
    </w:rPr>
  </w:style>
  <w:style w:type="paragraph" w:customStyle="1" w:styleId="msonormal0">
    <w:name w:val="msonormal"/>
    <w:basedOn w:val="Normal"/>
    <w:rsid w:val="00B5228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B522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Normal"/>
    <w:rsid w:val="00B52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ormal"/>
    <w:rsid w:val="00B522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B52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Normal"/>
    <w:rsid w:val="00B52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"/>
    <w:rsid w:val="00B522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"/>
    <w:rsid w:val="00B522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ormal"/>
    <w:rsid w:val="00B522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Normal"/>
    <w:rsid w:val="00B522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"/>
    <w:rsid w:val="00B522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"/>
    <w:rsid w:val="00B522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"/>
    <w:rsid w:val="00B52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8">
    <w:name w:val="xl78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9">
    <w:name w:val="xl79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ormal"/>
    <w:rsid w:val="00B522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Normal"/>
    <w:rsid w:val="00B522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ormal"/>
    <w:rsid w:val="00B522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"/>
    <w:rsid w:val="00B522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"/>
    <w:rsid w:val="00B5228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xl90">
    <w:name w:val="xl90"/>
    <w:basedOn w:val="Normal"/>
    <w:rsid w:val="00B522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"/>
    <w:rsid w:val="00B52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"/>
    <w:rsid w:val="00B522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3">
    <w:name w:val="xl93"/>
    <w:basedOn w:val="Normal"/>
    <w:rsid w:val="00B522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4">
    <w:name w:val="xl94"/>
    <w:basedOn w:val="Normal"/>
    <w:rsid w:val="00B5228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5">
    <w:name w:val="xl95"/>
    <w:basedOn w:val="Normal"/>
    <w:rsid w:val="00B522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6">
    <w:name w:val="xl96"/>
    <w:basedOn w:val="Normal"/>
    <w:rsid w:val="00B5228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xl97">
    <w:name w:val="xl97"/>
    <w:basedOn w:val="Normal"/>
    <w:rsid w:val="00B5228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xl98">
    <w:name w:val="xl98"/>
    <w:basedOn w:val="Normal"/>
    <w:rsid w:val="00B5228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9">
    <w:name w:val="xl99"/>
    <w:basedOn w:val="Normal"/>
    <w:rsid w:val="00B522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Normal"/>
    <w:rsid w:val="00B5228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1">
    <w:name w:val="xl101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2">
    <w:name w:val="xl102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3">
    <w:name w:val="xl103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4">
    <w:name w:val="xl104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5">
    <w:name w:val="xl105"/>
    <w:basedOn w:val="Normal"/>
    <w:rsid w:val="00224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6">
    <w:name w:val="xl106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7">
    <w:name w:val="xl107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8">
    <w:name w:val="xl108"/>
    <w:basedOn w:val="Normal"/>
    <w:rsid w:val="002246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09">
    <w:name w:val="xl109"/>
    <w:basedOn w:val="Normal"/>
    <w:rsid w:val="002246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0">
    <w:name w:val="xl110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1">
    <w:name w:val="xl111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2">
    <w:name w:val="xl112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3">
    <w:name w:val="xl113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4">
    <w:name w:val="xl114"/>
    <w:basedOn w:val="Normal"/>
    <w:rsid w:val="002246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5">
    <w:name w:val="xl115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6">
    <w:name w:val="xl116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7">
    <w:name w:val="xl117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8">
    <w:name w:val="xl118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9">
    <w:name w:val="xl119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Normal"/>
    <w:rsid w:val="002246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Normal"/>
    <w:rsid w:val="002246E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3">
    <w:name w:val="xl123"/>
    <w:basedOn w:val="Normal"/>
    <w:rsid w:val="002246E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4">
    <w:name w:val="xl124"/>
    <w:basedOn w:val="Normal"/>
    <w:rsid w:val="002246E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Normal"/>
    <w:rsid w:val="002246E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Normal"/>
    <w:rsid w:val="002246E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Normal"/>
    <w:rsid w:val="002246E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Normal"/>
    <w:rsid w:val="002246E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Normal"/>
    <w:rsid w:val="002246E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Normal"/>
    <w:rsid w:val="002246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</w:rPr>
  </w:style>
  <w:style w:type="paragraph" w:customStyle="1" w:styleId="xl131">
    <w:name w:val="xl131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2">
    <w:name w:val="xl132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3">
    <w:name w:val="xl133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4">
    <w:name w:val="xl134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5">
    <w:name w:val="xl135"/>
    <w:basedOn w:val="Normal"/>
    <w:rsid w:val="002246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6">
    <w:name w:val="xl136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7">
    <w:name w:val="xl137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8">
    <w:name w:val="xl138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39">
    <w:name w:val="xl139"/>
    <w:basedOn w:val="Normal"/>
    <w:rsid w:val="00224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40">
    <w:name w:val="xl140"/>
    <w:basedOn w:val="Normal"/>
    <w:rsid w:val="002246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41">
    <w:name w:val="xl141"/>
    <w:basedOn w:val="Normal"/>
    <w:rsid w:val="002246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BFBFBF"/>
      <w:sz w:val="24"/>
    </w:rPr>
  </w:style>
  <w:style w:type="paragraph" w:customStyle="1" w:styleId="xl142">
    <w:name w:val="xl142"/>
    <w:basedOn w:val="Normal"/>
    <w:rsid w:val="00224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3">
    <w:name w:val="xl143"/>
    <w:basedOn w:val="Normal"/>
    <w:rsid w:val="002246E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4">
    <w:name w:val="xl144"/>
    <w:basedOn w:val="Normal"/>
    <w:rsid w:val="00224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</w:rPr>
  </w:style>
  <w:style w:type="paragraph" w:customStyle="1" w:styleId="xl145">
    <w:name w:val="xl145"/>
    <w:basedOn w:val="Normal"/>
    <w:rsid w:val="002246E9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6">
    <w:name w:val="xl146"/>
    <w:basedOn w:val="Normal"/>
    <w:rsid w:val="002246E9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47">
    <w:name w:val="xl147"/>
    <w:basedOn w:val="Normal"/>
    <w:rsid w:val="002246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BFBF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WD\huisstijl\Modellen\rijksrapporta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AF62845C7EE148B944EF2C22621DC3" ma:contentTypeVersion="10" ma:contentTypeDescription="Een nieuw document maken." ma:contentTypeScope="" ma:versionID="4a5dd90f4e9fa6d21095fbea97bee076">
  <xsd:schema xmlns:xsd="http://www.w3.org/2001/XMLSchema" xmlns:xs="http://www.w3.org/2001/XMLSchema" xmlns:p="http://schemas.microsoft.com/office/2006/metadata/properties" xmlns:ns2="d98e765d-8d84-4323-9a8e-b5e0470df99d" xmlns:ns3="98d40239-a5ca-4a8a-b1cf-029c62bb8525" targetNamespace="http://schemas.microsoft.com/office/2006/metadata/properties" ma:root="true" ma:fieldsID="08e233329a14848f907591f91b228dd3" ns2:_="" ns3:_="">
    <xsd:import namespace="d98e765d-8d84-4323-9a8e-b5e0470df99d"/>
    <xsd:import namespace="98d40239-a5ca-4a8a-b1cf-029c62bb8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e765d-8d84-4323-9a8e-b5e0470df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40239-a5ca-4a8a-b1cf-029c62bb852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931D1-33B3-4B9B-9FCA-D1677857E2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E737E-C6B1-47F5-9BE3-9A08EF4D0F50}"/>
</file>

<file path=customXml/itemProps3.xml><?xml version="1.0" encoding="utf-8"?>
<ds:datastoreItem xmlns:ds="http://schemas.openxmlformats.org/officeDocument/2006/customXml" ds:itemID="{D5BA1011-60D5-442B-BBDE-B7BA830EDF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44E7B-C47B-4457-8148-FE0ACD9C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rijksrapporta.dot</Template>
  <TotalTime>63</TotalTime>
  <Pages>10</Pages>
  <Words>4246</Words>
  <Characters>23358</Characters>
  <Application>Microsoft Office Word</Application>
  <DocSecurity>0</DocSecurity>
  <Lines>194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Datum: 14 augustus 2009</vt:lpstr>
    </vt:vector>
  </TitlesOfParts>
  <Company>Rijkswaterstaat</Company>
  <LinksUpToDate>false</LinksUpToDate>
  <CharactersWithSpaces>27549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14 augustus 2009</dc:title>
  <dc:creator>mosm04</dc:creator>
  <cp:lastModifiedBy>Cheng, Joice</cp:lastModifiedBy>
  <cp:revision>23</cp:revision>
  <cp:lastPrinted>2016-07-07T14:07:00Z</cp:lastPrinted>
  <dcterms:created xsi:type="dcterms:W3CDTF">2017-04-07T14:00:00Z</dcterms:created>
  <dcterms:modified xsi:type="dcterms:W3CDTF">2020-01-20T12:23:00Z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el">
    <vt:lpwstr/>
  </property>
  <property fmtid="{D5CDD505-2E9C-101B-9397-08002B2CF9AE}" pid="3" name="subtitel">
    <vt:lpwstr/>
  </property>
  <property fmtid="{D5CDD505-2E9C-101B-9397-08002B2CF9AE}" pid="4" name="datum">
    <vt:lpwstr>10 augustus 2009</vt:lpwstr>
  </property>
  <property fmtid="{D5CDD505-2E9C-101B-9397-08002B2CF9AE}" pid="5" name="xgegevens">
    <vt:lpwstr/>
  </property>
  <property fmtid="{D5CDD505-2E9C-101B-9397-08002B2CF9AE}" pid="6" name="_datum">
    <vt:lpwstr>Datum</vt:lpwstr>
  </property>
  <property fmtid="{D5CDD505-2E9C-101B-9397-08002B2CF9AE}" pid="7" name="_status">
    <vt:lpwstr>Status</vt:lpwstr>
  </property>
  <property fmtid="{D5CDD505-2E9C-101B-9397-08002B2CF9AE}" pid="8" name="_colofon">
    <vt:lpwstr>Colofon</vt:lpwstr>
  </property>
  <property fmtid="{D5CDD505-2E9C-101B-9397-08002B2CF9AE}" pid="9" name="_uitgegevendoor">
    <vt:lpwstr>Uitgegeven door</vt:lpwstr>
  </property>
  <property fmtid="{D5CDD505-2E9C-101B-9397-08002B2CF9AE}" pid="10" name="_informatie">
    <vt:lpwstr>Informatie</vt:lpwstr>
  </property>
  <property fmtid="{D5CDD505-2E9C-101B-9397-08002B2CF9AE}" pid="11" name="_telefoon">
    <vt:lpwstr>Telefoon</vt:lpwstr>
  </property>
  <property fmtid="{D5CDD505-2E9C-101B-9397-08002B2CF9AE}" pid="12" name="_fax">
    <vt:lpwstr>Fax</vt:lpwstr>
  </property>
  <property fmtid="{D5CDD505-2E9C-101B-9397-08002B2CF9AE}" pid="13" name="_uitgevoerddoor">
    <vt:lpwstr>Uitgevoerd door</vt:lpwstr>
  </property>
  <property fmtid="{D5CDD505-2E9C-101B-9397-08002B2CF9AE}" pid="14" name="_opmaak">
    <vt:lpwstr>Opmaak</vt:lpwstr>
  </property>
  <property fmtid="{D5CDD505-2E9C-101B-9397-08002B2CF9AE}" pid="15" name="_versienummer">
    <vt:lpwstr>Versienummer</vt:lpwstr>
  </property>
  <property fmtid="{D5CDD505-2E9C-101B-9397-08002B2CF9AE}" pid="16" name="koptekst">
    <vt:lpwstr>10 augustus 2009</vt:lpwstr>
  </property>
  <property fmtid="{D5CDD505-2E9C-101B-9397-08002B2CF9AE}" pid="17" name="_van">
    <vt:lpwstr>van</vt:lpwstr>
  </property>
  <property fmtid="{D5CDD505-2E9C-101B-9397-08002B2CF9AE}" pid="18" name="_pagina">
    <vt:lpwstr>Pagina</vt:lpwstr>
  </property>
  <property fmtid="{D5CDD505-2E9C-101B-9397-08002B2CF9AE}" pid="19" name="_inhoud">
    <vt:lpwstr>Inhoud</vt:lpwstr>
  </property>
  <property fmtid="{D5CDD505-2E9C-101B-9397-08002B2CF9AE}" pid="20" name="minofdir">
    <vt:lpwstr/>
  </property>
  <property fmtid="{D5CDD505-2E9C-101B-9397-08002B2CF9AE}" pid="21" name="LogoDenyAt_Logo">
    <vt:lpwstr>2-</vt:lpwstr>
  </property>
  <property fmtid="{D5CDD505-2E9C-101B-9397-08002B2CF9AE}" pid="22" name="ContentTypeId">
    <vt:lpwstr>0x01010044AF62845C7EE148B944EF2C22621DC3</vt:lpwstr>
  </property>
</Properties>
</file>